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FC02D" w14:textId="503A8661" w:rsidR="008D244D" w:rsidRPr="00F6483D" w:rsidRDefault="008D244D" w:rsidP="008D244D">
      <w:pPr>
        <w:tabs>
          <w:tab w:val="center" w:pos="1442"/>
          <w:tab w:val="center" w:pos="6237"/>
        </w:tabs>
        <w:spacing w:after="0" w:line="240" w:lineRule="auto"/>
        <w:rPr>
          <w:rFonts w:ascii="Times New Roman" w:hAnsi="Times New Roman"/>
          <w:b/>
        </w:rPr>
      </w:pPr>
      <w:r w:rsidRPr="00F6483D">
        <w:rPr>
          <w:rFonts w:ascii="Times New Roman" w:hAnsi="Times New Roman"/>
          <w:b/>
        </w:rPr>
        <w:tab/>
        <w:t>ỦY BAN NHÂN DÂN</w:t>
      </w:r>
      <w:r w:rsidRPr="00F6483D">
        <w:rPr>
          <w:rFonts w:ascii="Times New Roman" w:hAnsi="Times New Roman"/>
          <w:b/>
        </w:rPr>
        <w:tab/>
        <w:t>CỘNG HÒA XÃ HỘI CHỦ NGHĨA VIỆT NAM</w:t>
      </w:r>
    </w:p>
    <w:p w14:paraId="4B1C52B7" w14:textId="77777777" w:rsidR="008D244D" w:rsidRPr="00F6483D" w:rsidRDefault="008D244D" w:rsidP="008D244D">
      <w:pPr>
        <w:tabs>
          <w:tab w:val="center" w:pos="1442"/>
          <w:tab w:val="center" w:pos="6237"/>
        </w:tabs>
        <w:spacing w:after="0" w:line="240" w:lineRule="auto"/>
        <w:rPr>
          <w:rFonts w:ascii="Times New Roman" w:hAnsi="Times New Roman"/>
          <w:b/>
          <w:sz w:val="28"/>
        </w:rPr>
      </w:pPr>
      <w:r w:rsidRPr="00F6483D">
        <w:rPr>
          <w:rFonts w:ascii="Times New Roman" w:hAnsi="Times New Roman"/>
          <w:b/>
        </w:rPr>
        <w:tab/>
        <w:t>THÀNH PHỐ CẦN THƠ</w:t>
      </w:r>
      <w:r w:rsidRPr="00F6483D">
        <w:rPr>
          <w:rFonts w:ascii="Times New Roman" w:hAnsi="Times New Roman"/>
          <w:b/>
        </w:rPr>
        <w:tab/>
      </w:r>
      <w:r w:rsidRPr="00F6483D">
        <w:rPr>
          <w:rFonts w:ascii="Times New Roman" w:hAnsi="Times New Roman"/>
          <w:b/>
          <w:sz w:val="28"/>
        </w:rPr>
        <w:t>Độc lập - Tự do - Hạnh phúc</w:t>
      </w:r>
    </w:p>
    <w:p w14:paraId="189E248E" w14:textId="77777777" w:rsidR="008D244D" w:rsidRPr="00F6483D" w:rsidRDefault="006C25BF" w:rsidP="008D244D">
      <w:pPr>
        <w:tabs>
          <w:tab w:val="center" w:pos="1442"/>
          <w:tab w:val="center" w:pos="6237"/>
        </w:tabs>
        <w:spacing w:after="0" w:line="240" w:lineRule="auto"/>
        <w:rPr>
          <w:rFonts w:ascii="Times New Roman" w:hAnsi="Times New Roman"/>
        </w:rPr>
      </w:pPr>
      <w:r w:rsidRPr="00F6483D">
        <w:rPr>
          <w:rFonts w:ascii="Times New Roman" w:hAnsi="Times New Roman"/>
          <w:noProof/>
        </w:rPr>
        <mc:AlternateContent>
          <mc:Choice Requires="wps">
            <w:drawing>
              <wp:anchor distT="4294967294" distB="4294967294" distL="114300" distR="114300" simplePos="0" relativeHeight="251662848" behindDoc="0" locked="0" layoutInCell="1" allowOverlap="1" wp14:anchorId="3BF1489C" wp14:editId="327B51F4">
                <wp:simplePos x="0" y="0"/>
                <wp:positionH relativeFrom="column">
                  <wp:posOffset>2880360</wp:posOffset>
                </wp:positionH>
                <wp:positionV relativeFrom="paragraph">
                  <wp:posOffset>29844</wp:posOffset>
                </wp:positionV>
                <wp:extent cx="2176780" cy="0"/>
                <wp:effectExtent l="0" t="0" r="1397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283C019" id="_x0000_t32" coordsize="21600,21600" o:spt="32" o:oned="t" path="m,l21600,21600e" filled="f">
                <v:path arrowok="t" fillok="f" o:connecttype="none"/>
                <o:lock v:ext="edit" shapetype="t"/>
              </v:shapetype>
              <v:shape id="Straight Arrow Connector 6" o:spid="_x0000_s1026" type="#_x0000_t32" style="position:absolute;margin-left:226.8pt;margin-top:2.35pt;width:171.4pt;height:0;z-index:2516628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j6OJQ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"/>
            </w:pict>
          </mc:Fallback>
        </mc:AlternateContent>
      </w:r>
      <w:r w:rsidRPr="00F6483D">
        <w:rPr>
          <w:rFonts w:ascii="Times New Roman" w:hAnsi="Times New Roman"/>
          <w:noProof/>
        </w:rPr>
        <mc:AlternateContent>
          <mc:Choice Requires="wps">
            <w:drawing>
              <wp:anchor distT="4294967294" distB="4294967294" distL="114300" distR="114300" simplePos="0" relativeHeight="251660800" behindDoc="0" locked="0" layoutInCell="1" allowOverlap="1" wp14:anchorId="4003C9D8" wp14:editId="6C6332E4">
                <wp:simplePos x="0" y="0"/>
                <wp:positionH relativeFrom="column">
                  <wp:posOffset>344170</wp:posOffset>
                </wp:positionH>
                <wp:positionV relativeFrom="paragraph">
                  <wp:posOffset>17779</wp:posOffset>
                </wp:positionV>
                <wp:extent cx="1097280" cy="0"/>
                <wp:effectExtent l="0" t="0" r="762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181E924" id="Straight Connector 5"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1pt,1.4pt" to="11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fAf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N0+TRZQA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"/>
            </w:pict>
          </mc:Fallback>
        </mc:AlternateContent>
      </w:r>
      <w:r w:rsidR="008D244D" w:rsidRPr="00F6483D">
        <w:rPr>
          <w:rFonts w:ascii="Times New Roman" w:hAnsi="Times New Roman"/>
        </w:rPr>
        <w:tab/>
      </w:r>
    </w:p>
    <w:p w14:paraId="05ED088C" w14:textId="77777777" w:rsidR="008D244D" w:rsidRPr="00F6483D" w:rsidRDefault="009E776C" w:rsidP="008D244D">
      <w:pPr>
        <w:tabs>
          <w:tab w:val="center" w:pos="1442"/>
          <w:tab w:val="center" w:pos="6237"/>
        </w:tabs>
        <w:spacing w:after="0" w:line="240" w:lineRule="auto"/>
        <w:rPr>
          <w:rFonts w:ascii="Times New Roman" w:hAnsi="Times New Roman"/>
          <w:i/>
        </w:rPr>
      </w:pPr>
      <w:r w:rsidRPr="00F6483D">
        <w:rPr>
          <w:rFonts w:ascii="Times New Roman" w:hAnsi="Times New Roman"/>
        </w:rPr>
        <w:tab/>
        <w:t>Số:</w:t>
      </w:r>
      <w:r w:rsidR="00AC6513" w:rsidRPr="00F6483D">
        <w:rPr>
          <w:rFonts w:ascii="Times New Roman" w:hAnsi="Times New Roman"/>
        </w:rPr>
        <w:t xml:space="preserve">          </w:t>
      </w:r>
      <w:r w:rsidRPr="00F6483D">
        <w:rPr>
          <w:rFonts w:ascii="Times New Roman" w:hAnsi="Times New Roman"/>
        </w:rPr>
        <w:t xml:space="preserve"> </w:t>
      </w:r>
      <w:r w:rsidR="008D244D" w:rsidRPr="00F6483D">
        <w:rPr>
          <w:rFonts w:ascii="Times New Roman" w:hAnsi="Times New Roman"/>
        </w:rPr>
        <w:t>/TTr-UBND</w:t>
      </w:r>
      <w:r w:rsidR="008D244D" w:rsidRPr="00F6483D">
        <w:rPr>
          <w:rFonts w:ascii="Times New Roman" w:hAnsi="Times New Roman"/>
        </w:rPr>
        <w:tab/>
      </w:r>
      <w:r w:rsidRPr="00F6483D">
        <w:rPr>
          <w:rFonts w:ascii="Times New Roman" w:hAnsi="Times New Roman"/>
          <w:i/>
        </w:rPr>
        <w:t>Cần Thơ, ngày</w:t>
      </w:r>
      <w:r w:rsidR="00AC6513" w:rsidRPr="00F6483D">
        <w:rPr>
          <w:rFonts w:ascii="Times New Roman" w:hAnsi="Times New Roman"/>
          <w:i/>
        </w:rPr>
        <w:t xml:space="preserve">         </w:t>
      </w:r>
      <w:r w:rsidRPr="00F6483D">
        <w:rPr>
          <w:rFonts w:ascii="Times New Roman" w:hAnsi="Times New Roman"/>
          <w:i/>
        </w:rPr>
        <w:t xml:space="preserve"> </w:t>
      </w:r>
      <w:r w:rsidR="0061299F" w:rsidRPr="00F6483D">
        <w:rPr>
          <w:rFonts w:ascii="Times New Roman" w:hAnsi="Times New Roman"/>
          <w:i/>
        </w:rPr>
        <w:t xml:space="preserve"> tháng</w:t>
      </w:r>
      <w:r w:rsidR="00AC6513" w:rsidRPr="00F6483D">
        <w:rPr>
          <w:rFonts w:ascii="Times New Roman" w:hAnsi="Times New Roman"/>
          <w:i/>
        </w:rPr>
        <w:t xml:space="preserve">        </w:t>
      </w:r>
      <w:r w:rsidR="003A7459" w:rsidRPr="00F6483D">
        <w:rPr>
          <w:rFonts w:ascii="Times New Roman" w:hAnsi="Times New Roman"/>
          <w:i/>
        </w:rPr>
        <w:t>năm 202</w:t>
      </w:r>
      <w:r w:rsidR="003623BB" w:rsidRPr="00F6483D">
        <w:rPr>
          <w:rFonts w:ascii="Times New Roman" w:hAnsi="Times New Roman"/>
          <w:i/>
        </w:rPr>
        <w:t>5</w:t>
      </w:r>
    </w:p>
    <w:p w14:paraId="59B4AE23" w14:textId="28B4FF60" w:rsidR="001C5036" w:rsidRPr="00F6483D" w:rsidRDefault="001C5036" w:rsidP="00E913BB">
      <w:pPr>
        <w:spacing w:after="0"/>
        <w:rPr>
          <w:rFonts w:ascii="Times New Roman" w:hAnsi="Times New Roman"/>
        </w:rPr>
      </w:pPr>
      <w:r w:rsidRPr="00F6483D">
        <w:rPr>
          <w:rFonts w:ascii="Times New Roman" w:hAnsi="Times New Roman"/>
          <w:b/>
          <w:noProof/>
        </w:rPr>
        <mc:AlternateContent>
          <mc:Choice Requires="wps">
            <w:drawing>
              <wp:anchor distT="45720" distB="45720" distL="114300" distR="114300" simplePos="0" relativeHeight="251665920" behindDoc="0" locked="0" layoutInCell="1" allowOverlap="1" wp14:anchorId="34A44359" wp14:editId="0DD692D6">
                <wp:simplePos x="0" y="0"/>
                <wp:positionH relativeFrom="margin">
                  <wp:posOffset>167640</wp:posOffset>
                </wp:positionH>
                <wp:positionV relativeFrom="paragraph">
                  <wp:posOffset>96520</wp:posOffset>
                </wp:positionV>
                <wp:extent cx="923925" cy="352425"/>
                <wp:effectExtent l="0" t="0" r="28575"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352425"/>
                        </a:xfrm>
                        <a:prstGeom prst="rect">
                          <a:avLst/>
                        </a:prstGeom>
                        <a:solidFill>
                          <a:srgbClr val="FFFFFF"/>
                        </a:solidFill>
                        <a:ln w="9525">
                          <a:solidFill>
                            <a:srgbClr val="000000"/>
                          </a:solidFill>
                          <a:miter lim="800000"/>
                          <a:headEnd/>
                          <a:tailEnd/>
                        </a:ln>
                      </wps:spPr>
                      <wps:txbx>
                        <w:txbxContent>
                          <w:p w14:paraId="7CB75E5A" w14:textId="74463D80" w:rsidR="00446CD5" w:rsidRDefault="002E407C" w:rsidP="00DD0E89">
                            <w:pPr>
                              <w:jc w:val="center"/>
                              <w:rPr>
                                <w:rFonts w:ascii="Times New Roman" w:hAnsi="Times New Roman"/>
                                <w:sz w:val="22"/>
                                <w:szCs w:val="22"/>
                              </w:rPr>
                            </w:pPr>
                            <w:r>
                              <w:rPr>
                                <w:rFonts w:ascii="Times New Roman" w:hAnsi="Times New Roman"/>
                                <w:sz w:val="22"/>
                                <w:szCs w:val="22"/>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4A44359" id="_x0000_t202" coordsize="21600,21600" o:spt="202" path="m,l,21600r21600,l21600,xe">
                <v:stroke joinstyle="miter"/>
                <v:path gradientshapeok="t" o:connecttype="rect"/>
              </v:shapetype>
              <v:shape id="Text Box 2" o:spid="_x0000_s1026" type="#_x0000_t202" style="position:absolute;left:0;text-align:left;margin-left:13.2pt;margin-top:7.6pt;width:72.75pt;height:27.75pt;z-index:251665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">
                <v:textbox>
                  <w:txbxContent>
                    <w:p w14:paraId="7CB75E5A" w14:textId="74463D80" w:rsidR="00446CD5" w:rsidRDefault="002E407C" w:rsidP="00DD0E89">
                      <w:pPr>
                        <w:jc w:val="center"/>
                        <w:rPr>
                          <w:rFonts w:ascii="Times New Roman" w:hAnsi="Times New Roman"/>
                          <w:sz w:val="22"/>
                          <w:szCs w:val="22"/>
                        </w:rPr>
                      </w:pPr>
                      <w:r>
                        <w:rPr>
                          <w:rFonts w:ascii="Times New Roman" w:hAnsi="Times New Roman"/>
                          <w:sz w:val="22"/>
                          <w:szCs w:val="22"/>
                        </w:rPr>
                        <w:t>DỰ THẢO</w:t>
                      </w:r>
                    </w:p>
                  </w:txbxContent>
                </v:textbox>
                <w10:wrap anchorx="margin"/>
              </v:shape>
            </w:pict>
          </mc:Fallback>
        </mc:AlternateContent>
      </w:r>
    </w:p>
    <w:p w14:paraId="597DDB3D" w14:textId="77777777" w:rsidR="001C5036" w:rsidRPr="00F6483D" w:rsidRDefault="001C5036" w:rsidP="00E913BB">
      <w:pPr>
        <w:spacing w:after="0"/>
        <w:rPr>
          <w:rFonts w:ascii="Times New Roman" w:hAnsi="Times New Roman"/>
        </w:rPr>
      </w:pPr>
    </w:p>
    <w:p w14:paraId="716D95BC" w14:textId="26E48AFE" w:rsidR="008D244D" w:rsidRPr="00F6483D" w:rsidRDefault="008D244D" w:rsidP="00E913BB">
      <w:pPr>
        <w:spacing w:after="0"/>
        <w:rPr>
          <w:rFonts w:ascii="Times New Roman" w:hAnsi="Times New Roman"/>
        </w:rPr>
      </w:pPr>
    </w:p>
    <w:p w14:paraId="141633F4" w14:textId="77777777" w:rsidR="008D244D" w:rsidRPr="00F6483D" w:rsidRDefault="008D244D" w:rsidP="00E913BB">
      <w:pPr>
        <w:pStyle w:val="Heading2"/>
        <w:spacing w:after="0"/>
        <w:rPr>
          <w:sz w:val="28"/>
        </w:rPr>
      </w:pPr>
      <w:r w:rsidRPr="00F6483D">
        <w:rPr>
          <w:sz w:val="28"/>
        </w:rPr>
        <w:t>TỜ TRÌNH</w:t>
      </w:r>
    </w:p>
    <w:p w14:paraId="7A8AF635" w14:textId="11C86A7E" w:rsidR="00CB59AE" w:rsidRPr="00F6483D" w:rsidRDefault="001C5036" w:rsidP="006F7529">
      <w:pPr>
        <w:spacing w:after="0" w:line="240" w:lineRule="auto"/>
        <w:jc w:val="center"/>
        <w:rPr>
          <w:rFonts w:ascii="Times New Roman" w:hAnsi="Times New Roman"/>
          <w:b/>
          <w:sz w:val="28"/>
          <w:lang w:val="vi-VN"/>
        </w:rPr>
      </w:pPr>
      <w:bookmarkStart w:id="0" w:name="_Hlk199127813"/>
      <w:r w:rsidRPr="00F6483D">
        <w:rPr>
          <w:rFonts w:ascii="Times New Roman" w:hAnsi="Times New Roman"/>
          <w:b/>
          <w:sz w:val="28"/>
        </w:rPr>
        <w:t>Dự thảo</w:t>
      </w:r>
      <w:r w:rsidR="00444C9E" w:rsidRPr="00F6483D">
        <w:rPr>
          <w:rFonts w:ascii="Times New Roman" w:hAnsi="Times New Roman"/>
          <w:b/>
          <w:sz w:val="28"/>
        </w:rPr>
        <w:t xml:space="preserve"> Nghị quyết </w:t>
      </w:r>
      <w:r w:rsidR="006F7529" w:rsidRPr="00F6483D">
        <w:rPr>
          <w:rFonts w:ascii="Times New Roman" w:hAnsi="Times New Roman"/>
          <w:b/>
          <w:sz w:val="28"/>
        </w:rPr>
        <w:t xml:space="preserve">quy </w:t>
      </w:r>
      <w:r w:rsidR="006F7529" w:rsidRPr="00F6483D">
        <w:rPr>
          <w:rFonts w:ascii="Times New Roman" w:hAnsi="Times New Roman" w:hint="eastAsia"/>
          <w:b/>
          <w:sz w:val="28"/>
        </w:rPr>
        <w:t>đ</w:t>
      </w:r>
      <w:r w:rsidR="006F7529" w:rsidRPr="00F6483D">
        <w:rPr>
          <w:rFonts w:ascii="Times New Roman" w:hAnsi="Times New Roman"/>
          <w:b/>
          <w:sz w:val="28"/>
        </w:rPr>
        <w:t xml:space="preserve">ịnh tiêu chí bố trí vốn ngân sách </w:t>
      </w:r>
      <w:r w:rsidR="006F7529" w:rsidRPr="00F6483D">
        <w:rPr>
          <w:rFonts w:ascii="Times New Roman" w:hAnsi="Times New Roman" w:hint="eastAsia"/>
          <w:b/>
          <w:sz w:val="28"/>
        </w:rPr>
        <w:t>đ</w:t>
      </w:r>
      <w:r w:rsidR="006F7529" w:rsidRPr="00F6483D">
        <w:rPr>
          <w:rFonts w:ascii="Times New Roman" w:hAnsi="Times New Roman"/>
          <w:b/>
          <w:sz w:val="28"/>
        </w:rPr>
        <w:t>ịa ph</w:t>
      </w:r>
      <w:r w:rsidR="006F7529" w:rsidRPr="00F6483D">
        <w:rPr>
          <w:rFonts w:ascii="Times New Roman" w:hAnsi="Times New Roman" w:hint="eastAsia"/>
          <w:b/>
          <w:sz w:val="28"/>
        </w:rPr>
        <w:t>ươ</w:t>
      </w:r>
      <w:r w:rsidR="006F7529" w:rsidRPr="00F6483D">
        <w:rPr>
          <w:rFonts w:ascii="Times New Roman" w:hAnsi="Times New Roman"/>
          <w:b/>
          <w:sz w:val="28"/>
        </w:rPr>
        <w:t xml:space="preserve">ng nguồn vốn </w:t>
      </w:r>
      <w:r w:rsidR="006F7529" w:rsidRPr="00F6483D">
        <w:rPr>
          <w:rFonts w:ascii="Times New Roman" w:hAnsi="Times New Roman" w:hint="eastAsia"/>
          <w:b/>
          <w:sz w:val="28"/>
        </w:rPr>
        <w:t>đ</w:t>
      </w:r>
      <w:r w:rsidR="006F7529" w:rsidRPr="00F6483D">
        <w:rPr>
          <w:rFonts w:ascii="Times New Roman" w:hAnsi="Times New Roman"/>
          <w:b/>
          <w:sz w:val="28"/>
        </w:rPr>
        <w:t>ầu t</w:t>
      </w:r>
      <w:r w:rsidR="006F7529" w:rsidRPr="00F6483D">
        <w:rPr>
          <w:rFonts w:ascii="Times New Roman" w:hAnsi="Times New Roman" w:hint="eastAsia"/>
          <w:b/>
          <w:sz w:val="28"/>
        </w:rPr>
        <w:t>ư</w:t>
      </w:r>
      <w:r w:rsidR="006F7529" w:rsidRPr="00F6483D">
        <w:rPr>
          <w:rFonts w:ascii="Times New Roman" w:hAnsi="Times New Roman"/>
          <w:b/>
          <w:sz w:val="28"/>
        </w:rPr>
        <w:t xml:space="preserve"> công </w:t>
      </w:r>
      <w:r w:rsidR="006F7529" w:rsidRPr="00F6483D">
        <w:rPr>
          <w:rFonts w:ascii="Times New Roman" w:hAnsi="Times New Roman" w:hint="eastAsia"/>
          <w:b/>
          <w:sz w:val="28"/>
        </w:rPr>
        <w:t>đ</w:t>
      </w:r>
      <w:r w:rsidR="006F7529" w:rsidRPr="00F6483D">
        <w:rPr>
          <w:rFonts w:ascii="Times New Roman" w:hAnsi="Times New Roman"/>
          <w:b/>
          <w:sz w:val="28"/>
        </w:rPr>
        <w:t xml:space="preserve">ể ủy thác thực hiện chính sách tín dụng </w:t>
      </w:r>
      <w:r w:rsidR="006F7529" w:rsidRPr="00F6483D">
        <w:rPr>
          <w:rFonts w:ascii="Times New Roman" w:hAnsi="Times New Roman" w:hint="eastAsia"/>
          <w:b/>
          <w:sz w:val="28"/>
        </w:rPr>
        <w:t>ư</w:t>
      </w:r>
      <w:r w:rsidR="006F7529" w:rsidRPr="00F6483D">
        <w:rPr>
          <w:rFonts w:ascii="Times New Roman" w:hAnsi="Times New Roman"/>
          <w:b/>
          <w:sz w:val="28"/>
        </w:rPr>
        <w:t xml:space="preserve">u </w:t>
      </w:r>
      <w:r w:rsidR="006F7529" w:rsidRPr="00F6483D">
        <w:rPr>
          <w:rFonts w:ascii="Times New Roman" w:hAnsi="Times New Roman" w:hint="eastAsia"/>
          <w:b/>
          <w:sz w:val="28"/>
        </w:rPr>
        <w:t>đã</w:t>
      </w:r>
      <w:r w:rsidR="006F7529" w:rsidRPr="00F6483D">
        <w:rPr>
          <w:rFonts w:ascii="Times New Roman" w:hAnsi="Times New Roman"/>
          <w:b/>
          <w:sz w:val="28"/>
        </w:rPr>
        <w:t xml:space="preserve">i thông qua </w:t>
      </w:r>
      <w:r w:rsidR="00645CEF" w:rsidRPr="00F6483D">
        <w:rPr>
          <w:rFonts w:ascii="Times New Roman" w:hAnsi="Times New Roman"/>
          <w:b/>
          <w:sz w:val="28"/>
        </w:rPr>
        <w:t xml:space="preserve">Chi nhánh </w:t>
      </w:r>
      <w:r w:rsidR="006F7529" w:rsidRPr="00F6483D">
        <w:rPr>
          <w:rFonts w:ascii="Times New Roman" w:hAnsi="Times New Roman"/>
          <w:b/>
          <w:sz w:val="28"/>
        </w:rPr>
        <w:t>Ngân hàng Chính sách xã hội</w:t>
      </w:r>
      <w:r w:rsidR="00645CEF" w:rsidRPr="00F6483D">
        <w:rPr>
          <w:rFonts w:ascii="Times New Roman" w:hAnsi="Times New Roman"/>
          <w:b/>
          <w:sz w:val="28"/>
        </w:rPr>
        <w:t xml:space="preserve"> thành phố Cần </w:t>
      </w:r>
      <w:proofErr w:type="gramStart"/>
      <w:r w:rsidR="00645CEF" w:rsidRPr="00F6483D">
        <w:rPr>
          <w:rFonts w:ascii="Times New Roman" w:hAnsi="Times New Roman"/>
          <w:b/>
          <w:sz w:val="28"/>
        </w:rPr>
        <w:t>Thơ</w:t>
      </w:r>
      <w:r w:rsidR="005709B2" w:rsidRPr="00F6483D">
        <w:rPr>
          <w:rFonts w:ascii="Times New Roman" w:hAnsi="Times New Roman"/>
          <w:b/>
          <w:sz w:val="28"/>
        </w:rPr>
        <w:t>,</w:t>
      </w:r>
      <w:r w:rsidR="006F7529" w:rsidRPr="00F6483D">
        <w:rPr>
          <w:rFonts w:ascii="Times New Roman" w:hAnsi="Times New Roman"/>
          <w:b/>
          <w:sz w:val="28"/>
        </w:rPr>
        <w:t xml:space="preserve">   </w:t>
      </w:r>
      <w:proofErr w:type="gramEnd"/>
      <w:r w:rsidR="006F7529" w:rsidRPr="00F6483D">
        <w:rPr>
          <w:rFonts w:ascii="Times New Roman" w:hAnsi="Times New Roman"/>
          <w:b/>
          <w:sz w:val="28"/>
        </w:rPr>
        <w:t xml:space="preserve">          trên </w:t>
      </w:r>
      <w:r w:rsidR="006F7529" w:rsidRPr="00F6483D">
        <w:rPr>
          <w:rFonts w:ascii="Times New Roman" w:hAnsi="Times New Roman" w:hint="eastAsia"/>
          <w:b/>
          <w:sz w:val="28"/>
        </w:rPr>
        <w:t>đ</w:t>
      </w:r>
      <w:r w:rsidR="006F7529" w:rsidRPr="00F6483D">
        <w:rPr>
          <w:rFonts w:ascii="Times New Roman" w:hAnsi="Times New Roman"/>
          <w:b/>
          <w:sz w:val="28"/>
        </w:rPr>
        <w:t>ịa bàn thành phố Cần Th</w:t>
      </w:r>
      <w:r w:rsidR="006F7529" w:rsidRPr="00F6483D">
        <w:rPr>
          <w:rFonts w:ascii="Times New Roman" w:hAnsi="Times New Roman" w:hint="eastAsia"/>
          <w:b/>
          <w:sz w:val="28"/>
        </w:rPr>
        <w:t>ơ</w:t>
      </w:r>
      <w:r w:rsidR="00444C9E" w:rsidRPr="00F6483D">
        <w:rPr>
          <w:rFonts w:ascii="Times New Roman" w:hAnsi="Times New Roman"/>
          <w:b/>
          <w:sz w:val="28"/>
        </w:rPr>
        <w:t xml:space="preserve"> </w:t>
      </w:r>
    </w:p>
    <w:bookmarkEnd w:id="0"/>
    <w:p w14:paraId="4928A2CA" w14:textId="213392CE" w:rsidR="00A715E1" w:rsidRPr="00F6483D" w:rsidRDefault="006F7529" w:rsidP="00057D09">
      <w:pPr>
        <w:pStyle w:val="Bodytext21"/>
        <w:shd w:val="clear" w:color="auto" w:fill="auto"/>
        <w:spacing w:before="0" w:line="264" w:lineRule="auto"/>
        <w:jc w:val="center"/>
        <w:rPr>
          <w:rStyle w:val="Bodytext20"/>
          <w:sz w:val="28"/>
          <w:szCs w:val="28"/>
          <w:lang w:eastAsia="vi-VN"/>
        </w:rPr>
      </w:pPr>
      <w:r w:rsidRPr="00F6483D">
        <w:rPr>
          <w:noProof/>
          <w:sz w:val="28"/>
          <w:szCs w:val="28"/>
        </w:rPr>
        <mc:AlternateContent>
          <mc:Choice Requires="wps">
            <w:drawing>
              <wp:anchor distT="0" distB="0" distL="114300" distR="114300" simplePos="0" relativeHeight="251666944" behindDoc="0" locked="0" layoutInCell="1" allowOverlap="1" wp14:anchorId="5293AEBE" wp14:editId="4E245D63">
                <wp:simplePos x="0" y="0"/>
                <wp:positionH relativeFrom="column">
                  <wp:posOffset>1670379</wp:posOffset>
                </wp:positionH>
                <wp:positionV relativeFrom="paragraph">
                  <wp:posOffset>17856</wp:posOffset>
                </wp:positionV>
                <wp:extent cx="2370125"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237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91E6855" id="Straight Connector 1"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31.55pt,1.4pt" to="318.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" strokecolor="black [3040]"/>
            </w:pict>
          </mc:Fallback>
        </mc:AlternateContent>
      </w:r>
    </w:p>
    <w:p w14:paraId="20F64FB0" w14:textId="5D470290" w:rsidR="00423407" w:rsidRPr="00F6483D" w:rsidRDefault="00423407" w:rsidP="004719CE">
      <w:pPr>
        <w:pStyle w:val="Bodytext21"/>
        <w:shd w:val="clear" w:color="auto" w:fill="auto"/>
        <w:spacing w:after="360" w:line="264" w:lineRule="auto"/>
        <w:jc w:val="center"/>
        <w:rPr>
          <w:rStyle w:val="Bodytext20"/>
          <w:sz w:val="28"/>
          <w:szCs w:val="28"/>
          <w:lang w:eastAsia="vi-VN"/>
        </w:rPr>
      </w:pPr>
      <w:r w:rsidRPr="00F6483D">
        <w:rPr>
          <w:rStyle w:val="Bodytext20"/>
          <w:sz w:val="28"/>
          <w:szCs w:val="28"/>
          <w:lang w:eastAsia="vi-VN"/>
        </w:rPr>
        <w:t>Kính gửi: Hội đồng nhân dân thành phố</w:t>
      </w:r>
    </w:p>
    <w:p w14:paraId="4FCB50E8" w14:textId="0654F842" w:rsidR="001C5036" w:rsidRPr="00F6483D" w:rsidRDefault="001C5036" w:rsidP="00787F75">
      <w:pPr>
        <w:spacing w:before="120" w:after="0" w:line="320" w:lineRule="exact"/>
        <w:ind w:firstLine="709"/>
        <w:rPr>
          <w:rFonts w:ascii="Times New Roman" w:hAnsi="Times New Roman"/>
          <w:spacing w:val="-4"/>
          <w:sz w:val="28"/>
          <w:szCs w:val="28"/>
        </w:rPr>
      </w:pPr>
      <w:r w:rsidRPr="00F6483D">
        <w:rPr>
          <w:rFonts w:ascii="Times New Roman" w:hAnsi="Times New Roman"/>
          <w:spacing w:val="-4"/>
          <w:sz w:val="28"/>
          <w:szCs w:val="28"/>
        </w:rPr>
        <w:t>Thực hiện quy định của</w:t>
      </w:r>
      <w:r w:rsidRPr="00F6483D">
        <w:rPr>
          <w:rFonts w:ascii="Times New Roman" w:hAnsi="Times New Roman"/>
          <w:spacing w:val="-4"/>
          <w:sz w:val="28"/>
          <w:szCs w:val="28"/>
          <w:lang w:val="vi-VN"/>
        </w:rPr>
        <w:t xml:space="preserve"> Luật Ban hành văn bản quy phạm pháp luật số 64/2025/QH15</w:t>
      </w:r>
      <w:r w:rsidRPr="00F6483D">
        <w:rPr>
          <w:rFonts w:ascii="Times New Roman" w:hAnsi="Times New Roman"/>
          <w:spacing w:val="-4"/>
          <w:sz w:val="28"/>
          <w:szCs w:val="28"/>
          <w:lang w:val="pt-BR"/>
        </w:rPr>
        <w:t>; Luật sửa đổi, bổ sung một số điều của Luật ban hành văn bản quy phạm pháp luật số 87/2025/QH15</w:t>
      </w:r>
      <w:r w:rsidRPr="00F6483D">
        <w:rPr>
          <w:rFonts w:ascii="Times New Roman" w:hAnsi="Times New Roman"/>
          <w:spacing w:val="-4"/>
          <w:sz w:val="28"/>
          <w:szCs w:val="28"/>
          <w:lang w:val="vi-VN"/>
        </w:rPr>
        <w:t>;</w:t>
      </w:r>
      <w:r w:rsidRPr="00F6483D">
        <w:rPr>
          <w:rFonts w:ascii="Times New Roman" w:hAnsi="Times New Roman"/>
          <w:spacing w:val="-4"/>
          <w:sz w:val="28"/>
          <w:szCs w:val="28"/>
          <w:lang w:val="pt-BR"/>
        </w:rPr>
        <w:t xml:space="preserve"> </w:t>
      </w:r>
      <w:r w:rsidRPr="00F6483D">
        <w:rPr>
          <w:rFonts w:ascii="Times New Roman" w:hAnsi="Times New Roman"/>
          <w:spacing w:val="-4"/>
          <w:sz w:val="28"/>
          <w:szCs w:val="28"/>
        </w:rPr>
        <w:t xml:space="preserve">Ủy ban nhân dân thành phố kính trình </w:t>
      </w:r>
      <w:r w:rsidRPr="00F6483D">
        <w:rPr>
          <w:rFonts w:ascii="Times New Roman" w:hAnsi="Times New Roman"/>
          <w:spacing w:val="-4"/>
          <w:sz w:val="28"/>
          <w:szCs w:val="28"/>
          <w:lang w:val="pt-BR"/>
        </w:rPr>
        <w:t xml:space="preserve">Hội đồng nhân dân thành phố dự thảo Nghị quyết quy định </w:t>
      </w:r>
      <w:r w:rsidRPr="00F6483D">
        <w:rPr>
          <w:rFonts w:ascii="Times New Roman" w:hAnsi="Times New Roman"/>
          <w:sz w:val="28"/>
          <w:szCs w:val="28"/>
        </w:rPr>
        <w:t xml:space="preserve">tiêu chí bố trí vốn ngân sách địa phương nguồn vốn đầu tư công để ủy thác thực hiện chính sách tín dụng ưu đãi thông qua </w:t>
      </w:r>
      <w:r w:rsidR="00645CEF" w:rsidRPr="00F6483D">
        <w:rPr>
          <w:rFonts w:ascii="Times New Roman" w:hAnsi="Times New Roman"/>
          <w:sz w:val="28"/>
          <w:szCs w:val="28"/>
        </w:rPr>
        <w:t xml:space="preserve">Chi nhánh </w:t>
      </w:r>
      <w:r w:rsidRPr="00F6483D">
        <w:rPr>
          <w:rFonts w:ascii="Times New Roman" w:hAnsi="Times New Roman"/>
          <w:sz w:val="28"/>
          <w:szCs w:val="28"/>
        </w:rPr>
        <w:t>Ngân hàng Chính sách xã hội thành phố Cần Thơ, trên địa bàn thành phố Cần Thơ</w:t>
      </w:r>
      <w:r w:rsidRPr="00F6483D">
        <w:rPr>
          <w:rFonts w:ascii="Times New Roman" w:hAnsi="Times New Roman"/>
          <w:spacing w:val="-4"/>
          <w:sz w:val="28"/>
          <w:szCs w:val="28"/>
        </w:rPr>
        <w:t>, như sau:</w:t>
      </w:r>
    </w:p>
    <w:p w14:paraId="733B8788" w14:textId="77777777" w:rsidR="001C5036" w:rsidRPr="00F6483D" w:rsidRDefault="001C5036" w:rsidP="00787F75">
      <w:pPr>
        <w:autoSpaceDE w:val="0"/>
        <w:autoSpaceDN w:val="0"/>
        <w:adjustRightInd w:val="0"/>
        <w:spacing w:before="120" w:after="0" w:line="320" w:lineRule="exact"/>
        <w:ind w:firstLine="709"/>
        <w:rPr>
          <w:rFonts w:ascii="Times New Roman" w:hAnsi="Times New Roman"/>
          <w:b/>
          <w:bCs/>
          <w:sz w:val="28"/>
          <w:szCs w:val="28"/>
        </w:rPr>
      </w:pPr>
      <w:r w:rsidRPr="00F6483D">
        <w:rPr>
          <w:rFonts w:ascii="Times New Roman" w:hAnsi="Times New Roman"/>
          <w:b/>
          <w:bCs/>
          <w:sz w:val="28"/>
          <w:szCs w:val="28"/>
          <w:lang w:val="en"/>
        </w:rPr>
        <w:t>I. S</w:t>
      </w:r>
      <w:r w:rsidRPr="00F6483D">
        <w:rPr>
          <w:rFonts w:ascii="Times New Roman" w:hAnsi="Times New Roman"/>
          <w:b/>
          <w:bCs/>
          <w:sz w:val="28"/>
          <w:szCs w:val="28"/>
        </w:rPr>
        <w:t>Ự CẦN THIẾT BAN HÀNH VĂN BẢN</w:t>
      </w:r>
    </w:p>
    <w:p w14:paraId="4DCB6604" w14:textId="6659FCFF" w:rsidR="001C5036" w:rsidRPr="00F6483D" w:rsidRDefault="001C5036" w:rsidP="00787F75">
      <w:pPr>
        <w:autoSpaceDE w:val="0"/>
        <w:autoSpaceDN w:val="0"/>
        <w:adjustRightInd w:val="0"/>
        <w:spacing w:before="120" w:after="0" w:line="320" w:lineRule="exact"/>
        <w:ind w:firstLine="709"/>
        <w:rPr>
          <w:rFonts w:ascii="Times New Roman" w:hAnsi="Times New Roman"/>
          <w:sz w:val="28"/>
          <w:szCs w:val="28"/>
        </w:rPr>
      </w:pPr>
      <w:r w:rsidRPr="00F6483D">
        <w:rPr>
          <w:rFonts w:ascii="Times New Roman" w:hAnsi="Times New Roman"/>
          <w:sz w:val="28"/>
          <w:szCs w:val="28"/>
          <w:lang w:val="en"/>
        </w:rPr>
        <w:t>1. Cơ s</w:t>
      </w:r>
      <w:r w:rsidRPr="00F6483D">
        <w:rPr>
          <w:rFonts w:ascii="Times New Roman" w:hAnsi="Times New Roman"/>
          <w:sz w:val="28"/>
          <w:szCs w:val="28"/>
        </w:rPr>
        <w:t>ở chính trị, pháp lý</w:t>
      </w:r>
    </w:p>
    <w:p w14:paraId="2D03C895" w14:textId="77777777" w:rsidR="001C5036" w:rsidRPr="00F6483D" w:rsidRDefault="001C5036" w:rsidP="00787F75">
      <w:pPr>
        <w:spacing w:before="120" w:after="0" w:line="320" w:lineRule="exact"/>
        <w:ind w:firstLine="709"/>
        <w:rPr>
          <w:rFonts w:ascii="Times New Roman" w:hAnsi="Times New Roman"/>
          <w:b/>
          <w:bCs/>
          <w:sz w:val="28"/>
          <w:szCs w:val="28"/>
        </w:rPr>
      </w:pPr>
      <w:r w:rsidRPr="00F6483D">
        <w:rPr>
          <w:rFonts w:ascii="Times New Roman" w:hAnsi="Times New Roman"/>
          <w:spacing w:val="-4"/>
          <w:sz w:val="28"/>
          <w:szCs w:val="28"/>
        </w:rPr>
        <w:t>Căn cứ quy định tại</w:t>
      </w:r>
      <w:r w:rsidRPr="00F6483D">
        <w:rPr>
          <w:rFonts w:ascii="Times New Roman" w:hAnsi="Times New Roman"/>
          <w:spacing w:val="-4"/>
          <w:sz w:val="28"/>
          <w:szCs w:val="28"/>
          <w:lang w:val="vi-VN"/>
        </w:rPr>
        <w:t xml:space="preserve"> </w:t>
      </w:r>
      <w:r w:rsidRPr="00F6483D">
        <w:rPr>
          <w:rFonts w:ascii="Times New Roman" w:hAnsi="Times New Roman"/>
          <w:spacing w:val="-4"/>
          <w:sz w:val="28"/>
          <w:szCs w:val="28"/>
        </w:rPr>
        <w:t>khoản 7 Điều 5</w:t>
      </w:r>
      <w:r w:rsidRPr="00F6483D">
        <w:rPr>
          <w:rFonts w:ascii="Times New Roman" w:hAnsi="Times New Roman"/>
          <w:spacing w:val="-4"/>
          <w:kern w:val="16"/>
          <w:sz w:val="28"/>
          <w:szCs w:val="28"/>
          <w:lang w:val="vi-VN"/>
        </w:rPr>
        <w:t xml:space="preserve"> </w:t>
      </w:r>
      <w:r w:rsidRPr="00F6483D">
        <w:rPr>
          <w:rFonts w:ascii="Times New Roman" w:hAnsi="Times New Roman"/>
          <w:bCs/>
          <w:sz w:val="28"/>
          <w:szCs w:val="28"/>
        </w:rPr>
        <w:t>Luật đầu tư công số 58/2024/QH15</w:t>
      </w:r>
    </w:p>
    <w:p w14:paraId="0532BDEB" w14:textId="77777777" w:rsidR="001C5036" w:rsidRPr="00F6483D" w:rsidRDefault="001C5036" w:rsidP="00787F75">
      <w:pPr>
        <w:spacing w:before="120" w:after="0" w:line="320" w:lineRule="exact"/>
        <w:ind w:firstLine="709"/>
        <w:rPr>
          <w:rFonts w:ascii="Times New Roman" w:hAnsi="Times New Roman"/>
          <w:i/>
          <w:sz w:val="28"/>
          <w:szCs w:val="28"/>
        </w:rPr>
      </w:pPr>
      <w:r w:rsidRPr="00F6483D">
        <w:rPr>
          <w:rFonts w:ascii="Times New Roman" w:hAnsi="Times New Roman"/>
          <w:i/>
          <w:sz w:val="28"/>
          <w:szCs w:val="28"/>
        </w:rPr>
        <w:t>“Điều 5. Đối tượng đầu tư</w:t>
      </w:r>
    </w:p>
    <w:p w14:paraId="06ACA648" w14:textId="77777777" w:rsidR="001C5036" w:rsidRPr="00F6483D" w:rsidRDefault="001C5036" w:rsidP="00787F75">
      <w:pPr>
        <w:spacing w:before="120" w:after="0" w:line="320" w:lineRule="exact"/>
        <w:ind w:firstLine="709"/>
        <w:rPr>
          <w:rFonts w:ascii="Times New Roman" w:hAnsi="Times New Roman"/>
          <w:i/>
          <w:sz w:val="28"/>
          <w:szCs w:val="28"/>
        </w:rPr>
      </w:pPr>
      <w:r w:rsidRPr="00F6483D">
        <w:rPr>
          <w:rFonts w:ascii="Times New Roman" w:hAnsi="Times New Roman"/>
          <w:i/>
          <w:sz w:val="28"/>
          <w:szCs w:val="28"/>
        </w:rPr>
        <w:t xml:space="preserve">7. Bố trí vốn ngân sách địa phương để thực hiện chính sách tín dụng ưu đãi thông qua Ngân hàng Chính sách xã hội chi nhánh tỉnh, thành phố trực thuộc trung ương. </w:t>
      </w:r>
    </w:p>
    <w:p w14:paraId="2873DDB1" w14:textId="77777777" w:rsidR="001C5036" w:rsidRPr="00F6483D" w:rsidRDefault="001C5036" w:rsidP="00787F75">
      <w:pPr>
        <w:spacing w:before="120" w:after="0" w:line="320" w:lineRule="exact"/>
        <w:ind w:firstLine="709"/>
        <w:rPr>
          <w:rFonts w:ascii="Times New Roman" w:hAnsi="Times New Roman"/>
          <w:i/>
          <w:sz w:val="28"/>
          <w:szCs w:val="28"/>
        </w:rPr>
      </w:pPr>
      <w:r w:rsidRPr="00F6483D">
        <w:rPr>
          <w:rFonts w:ascii="Times New Roman" w:hAnsi="Times New Roman"/>
          <w:i/>
          <w:sz w:val="28"/>
          <w:szCs w:val="28"/>
        </w:rPr>
        <w:t>…</w:t>
      </w:r>
    </w:p>
    <w:p w14:paraId="000C985C" w14:textId="77777777" w:rsidR="001C5036" w:rsidRPr="00F6483D" w:rsidRDefault="001C5036" w:rsidP="00787F75">
      <w:pPr>
        <w:spacing w:before="120" w:after="0" w:line="320" w:lineRule="exact"/>
        <w:ind w:firstLine="709"/>
        <w:rPr>
          <w:rFonts w:ascii="Times New Roman" w:hAnsi="Times New Roman"/>
          <w:i/>
          <w:sz w:val="28"/>
          <w:szCs w:val="28"/>
        </w:rPr>
      </w:pPr>
      <w:r w:rsidRPr="00F6483D">
        <w:rPr>
          <w:rFonts w:ascii="Times New Roman" w:hAnsi="Times New Roman"/>
          <w:i/>
          <w:sz w:val="28"/>
          <w:szCs w:val="28"/>
        </w:rPr>
        <w:t>Hội đồng nhân dân cấp tỉnh quyết định cơ chế, chính sách cụ thể và bố trí vốn ngân sách địa phương để thực hiện chính sách này. Ủy ban nhân dân cấp tỉnh thực hiện ủy thác vốn ngân sách địa phương để thực hiện chính sách ưu đãi theo quyết định của Hội đồng nhân dân cấp tỉnh”.</w:t>
      </w:r>
    </w:p>
    <w:p w14:paraId="7E3DB8B7" w14:textId="77777777" w:rsidR="001C5036" w:rsidRPr="00F6483D" w:rsidRDefault="001C5036" w:rsidP="00787F75">
      <w:pPr>
        <w:spacing w:before="120" w:after="0" w:line="320" w:lineRule="exact"/>
        <w:ind w:firstLine="709"/>
        <w:rPr>
          <w:rFonts w:ascii="Times New Roman" w:hAnsi="Times New Roman"/>
          <w:bCs/>
          <w:sz w:val="28"/>
          <w:szCs w:val="28"/>
        </w:rPr>
      </w:pPr>
      <w:r w:rsidRPr="00F6483D">
        <w:rPr>
          <w:rFonts w:ascii="Times New Roman" w:hAnsi="Times New Roman"/>
          <w:bCs/>
          <w:sz w:val="28"/>
          <w:szCs w:val="28"/>
        </w:rPr>
        <w:t>Căn cứ quy định tại khoản 2 Điều 5 Nghị định số 85/2025/NĐ-CP ngày 08 tháng 4 năm 2025 của Chính phủ quy định chi tiết thi hành một số điều của Luật Đầu tư công</w:t>
      </w:r>
    </w:p>
    <w:p w14:paraId="20E446A2" w14:textId="77777777" w:rsidR="001C5036" w:rsidRPr="00F6483D" w:rsidRDefault="001C5036" w:rsidP="00787F75">
      <w:pPr>
        <w:spacing w:before="120" w:after="0" w:line="320" w:lineRule="exact"/>
        <w:ind w:firstLine="709"/>
        <w:rPr>
          <w:rFonts w:ascii="Times New Roman" w:hAnsi="Times New Roman"/>
          <w:bCs/>
          <w:i/>
          <w:sz w:val="28"/>
          <w:szCs w:val="28"/>
        </w:rPr>
      </w:pPr>
      <w:r w:rsidRPr="00F6483D">
        <w:rPr>
          <w:rFonts w:ascii="Times New Roman" w:hAnsi="Times New Roman"/>
          <w:bCs/>
          <w:i/>
          <w:sz w:val="28"/>
          <w:szCs w:val="28"/>
        </w:rPr>
        <w:t>“Điều 5. Điều kiện, tiêu chí, nguyên tắc bố trí vốn ngân sách địa phương để ủy thác thực hiện chính sách tín dụng ưu đãi thông qua Ngân hàng Chính sách xã hội chi nhánh tỉnh, thành phố trực thuộc trung ương</w:t>
      </w:r>
    </w:p>
    <w:p w14:paraId="70768998" w14:textId="77777777" w:rsidR="001C5036" w:rsidRPr="00F6483D" w:rsidRDefault="001C5036" w:rsidP="00787F75">
      <w:pPr>
        <w:spacing w:before="120" w:after="0" w:line="320" w:lineRule="exact"/>
        <w:ind w:firstLine="709"/>
        <w:rPr>
          <w:rFonts w:ascii="Times New Roman" w:hAnsi="Times New Roman"/>
          <w:bCs/>
          <w:sz w:val="28"/>
          <w:szCs w:val="28"/>
        </w:rPr>
      </w:pPr>
      <w:r w:rsidRPr="00F6483D">
        <w:rPr>
          <w:rFonts w:ascii="Times New Roman" w:hAnsi="Times New Roman"/>
          <w:i/>
          <w:sz w:val="28"/>
          <w:szCs w:val="28"/>
        </w:rPr>
        <w:lastRenderedPageBreak/>
        <w:t>2</w:t>
      </w:r>
      <w:r w:rsidRPr="00F6483D">
        <w:rPr>
          <w:rFonts w:ascii="Times New Roman" w:hAnsi="Times New Roman"/>
          <w:bCs/>
          <w:i/>
          <w:sz w:val="28"/>
          <w:szCs w:val="28"/>
        </w:rPr>
        <w:t xml:space="preserve">. Trên cơ sở báo cáo dự kiến kế hoạch đầu tư công trung hạn và hằng năm của Ngân hàng Chính sách xã hội chi nhánh tỉnh, thành phố trực thuộc trung ương, </w:t>
      </w:r>
      <w:r w:rsidRPr="00F6483D">
        <w:rPr>
          <w:rFonts w:ascii="Times New Roman" w:hAnsi="Times New Roman"/>
          <w:b/>
          <w:bCs/>
          <w:i/>
          <w:sz w:val="28"/>
          <w:szCs w:val="28"/>
        </w:rPr>
        <w:t>Ủy ban nhân dân cấp tỉnh trình Hội đồng nhân dân cấp tỉnh quyết định tiêu chí bố trí vốn ngân sách địa phương</w:t>
      </w:r>
      <w:r w:rsidRPr="00F6483D">
        <w:rPr>
          <w:rFonts w:ascii="Times New Roman" w:hAnsi="Times New Roman"/>
          <w:bCs/>
          <w:i/>
          <w:sz w:val="28"/>
          <w:szCs w:val="28"/>
        </w:rPr>
        <w:t xml:space="preserve"> trong kế hoạch đầu tư công trung hạn và hằng năm để ủy thác thực hiện chính sách tín dụng ưu đãi thông qua Ngân hàng Chính sách xã hội chi nhánh tỉnh, thành phố trên địa bàn</w:t>
      </w:r>
      <w:r w:rsidRPr="00F6483D">
        <w:rPr>
          <w:rFonts w:ascii="Times New Roman" w:hAnsi="Times New Roman"/>
          <w:bCs/>
          <w:sz w:val="28"/>
          <w:szCs w:val="28"/>
        </w:rPr>
        <w:t>”.</w:t>
      </w:r>
    </w:p>
    <w:p w14:paraId="0F1579CD" w14:textId="577BBBBC" w:rsidR="001C5036" w:rsidRPr="00F6483D" w:rsidRDefault="001C5036" w:rsidP="00787F75">
      <w:pPr>
        <w:autoSpaceDE w:val="0"/>
        <w:autoSpaceDN w:val="0"/>
        <w:adjustRightInd w:val="0"/>
        <w:spacing w:before="120" w:after="0" w:line="320" w:lineRule="exact"/>
        <w:ind w:firstLine="709"/>
        <w:rPr>
          <w:rFonts w:ascii="Times New Roman" w:hAnsi="Times New Roman"/>
          <w:sz w:val="28"/>
          <w:szCs w:val="28"/>
        </w:rPr>
      </w:pPr>
      <w:r w:rsidRPr="00F6483D">
        <w:rPr>
          <w:rFonts w:ascii="Times New Roman" w:hAnsi="Times New Roman"/>
          <w:sz w:val="28"/>
          <w:szCs w:val="28"/>
          <w:lang w:val="en"/>
        </w:rPr>
        <w:t>2. Cơ s</w:t>
      </w:r>
      <w:r w:rsidRPr="00F6483D">
        <w:rPr>
          <w:rFonts w:ascii="Times New Roman" w:hAnsi="Times New Roman"/>
          <w:sz w:val="28"/>
          <w:szCs w:val="28"/>
        </w:rPr>
        <w:t>ở thực tiễn</w:t>
      </w:r>
    </w:p>
    <w:p w14:paraId="3EB19FAE" w14:textId="235E9C42" w:rsidR="008D048B" w:rsidRPr="009C26EB" w:rsidRDefault="00811C6F" w:rsidP="008D048B">
      <w:pPr>
        <w:spacing w:before="120" w:line="264" w:lineRule="auto"/>
        <w:ind w:firstLine="709"/>
        <w:rPr>
          <w:rFonts w:ascii="Times New Roman" w:hAnsi="Times New Roman"/>
          <w:bCs/>
          <w:spacing w:val="2"/>
          <w:sz w:val="28"/>
          <w:szCs w:val="28"/>
        </w:rPr>
      </w:pPr>
      <w:r>
        <w:rPr>
          <w:rFonts w:ascii="Times New Roman" w:hAnsi="Times New Roman"/>
          <w:bCs/>
          <w:spacing w:val="2"/>
          <w:sz w:val="28"/>
          <w:szCs w:val="28"/>
        </w:rPr>
        <w:t xml:space="preserve">- </w:t>
      </w:r>
      <w:r w:rsidR="009D3566" w:rsidRPr="009C26EB">
        <w:rPr>
          <w:rFonts w:ascii="Times New Roman" w:hAnsi="Times New Roman"/>
          <w:bCs/>
          <w:spacing w:val="2"/>
          <w:sz w:val="28"/>
          <w:szCs w:val="28"/>
        </w:rPr>
        <w:t xml:space="preserve">Đến ngày 31 tháng 7 năm 2025, tổng dư nợ các chương trình tín dụng chính sách được cho vay từ nguồn vốn ngân sách thành phố đạt 1.771 tỷ đồng, </w:t>
      </w:r>
      <w:r w:rsidR="009D3566" w:rsidRPr="009C26EB">
        <w:rPr>
          <w:rFonts w:ascii="Times New Roman" w:hAnsi="Times New Roman"/>
          <w:bCs/>
          <w:spacing w:val="-6"/>
          <w:sz w:val="28"/>
          <w:szCs w:val="28"/>
        </w:rPr>
        <w:t>tăng 279 tỷ đồng (tăng 18,7%) so với năm 2024, với 39.438 khách hàng còn dư nợ</w:t>
      </w:r>
      <w:r w:rsidR="009D3566" w:rsidRPr="009C26EB">
        <w:rPr>
          <w:rFonts w:ascii="Times New Roman" w:hAnsi="Times New Roman"/>
          <w:bCs/>
          <w:spacing w:val="2"/>
          <w:sz w:val="28"/>
          <w:szCs w:val="28"/>
        </w:rPr>
        <w:t xml:space="preserve">. </w:t>
      </w:r>
      <w:r w:rsidR="008D048B" w:rsidRPr="009C26EB">
        <w:rPr>
          <w:rFonts w:ascii="Times New Roman" w:hAnsi="Times New Roman"/>
          <w:bCs/>
          <w:spacing w:val="2"/>
          <w:sz w:val="28"/>
          <w:szCs w:val="28"/>
        </w:rPr>
        <w:t>Cụ thể như sau:</w:t>
      </w:r>
    </w:p>
    <w:p w14:paraId="31F90E05" w14:textId="654AFA65" w:rsidR="008D048B" w:rsidRPr="009C26EB" w:rsidRDefault="008D048B" w:rsidP="008D048B">
      <w:pPr>
        <w:spacing w:before="120" w:line="264" w:lineRule="auto"/>
        <w:ind w:firstLine="709"/>
        <w:rPr>
          <w:rFonts w:ascii="Times New Roman" w:hAnsi="Times New Roman"/>
          <w:bCs/>
          <w:spacing w:val="2"/>
          <w:sz w:val="28"/>
          <w:szCs w:val="28"/>
        </w:rPr>
      </w:pPr>
      <w:r w:rsidRPr="009C26EB">
        <w:rPr>
          <w:rFonts w:ascii="Times New Roman" w:hAnsi="Times New Roman"/>
          <w:bCs/>
          <w:spacing w:val="2"/>
          <w:sz w:val="28"/>
          <w:szCs w:val="28"/>
        </w:rPr>
        <w:t>(1) Cho vay hỗ trợ tạo việc làm</w:t>
      </w:r>
      <w:r w:rsidR="00754DC4">
        <w:rPr>
          <w:rFonts w:ascii="Times New Roman" w:hAnsi="Times New Roman"/>
          <w:bCs/>
          <w:spacing w:val="2"/>
          <w:sz w:val="28"/>
          <w:szCs w:val="28"/>
        </w:rPr>
        <w:t>, duy trì và mở rộng việc làm: d</w:t>
      </w:r>
      <w:r w:rsidRPr="009C26EB">
        <w:rPr>
          <w:rFonts w:ascii="Times New Roman" w:hAnsi="Times New Roman"/>
          <w:bCs/>
          <w:spacing w:val="2"/>
          <w:sz w:val="28"/>
          <w:szCs w:val="28"/>
        </w:rPr>
        <w:t>ư nợ đạt 1.262,072 tỷ đồng, với 28.534 khách hàng còn dư nợ.</w:t>
      </w:r>
    </w:p>
    <w:p w14:paraId="3A9B997A" w14:textId="0D2FF3AB" w:rsidR="008D048B" w:rsidRPr="009C26EB" w:rsidRDefault="008D048B" w:rsidP="008D048B">
      <w:pPr>
        <w:spacing w:before="120" w:line="264" w:lineRule="auto"/>
        <w:ind w:firstLine="709"/>
        <w:rPr>
          <w:rFonts w:ascii="Times New Roman" w:hAnsi="Times New Roman"/>
          <w:bCs/>
          <w:spacing w:val="2"/>
          <w:sz w:val="28"/>
          <w:szCs w:val="28"/>
        </w:rPr>
      </w:pPr>
      <w:r w:rsidRPr="009C26EB">
        <w:rPr>
          <w:rFonts w:ascii="Times New Roman" w:hAnsi="Times New Roman"/>
          <w:bCs/>
          <w:spacing w:val="2"/>
          <w:sz w:val="28"/>
          <w:szCs w:val="28"/>
        </w:rPr>
        <w:t xml:space="preserve">(2) Cho vay Người lao động đi làm việc có thời hạn ở nước ngoài theo Hợp đồng: dư nợ đạt 90,22 tỷ đồng, với 1.494 khách hàng còn dư nợ. </w:t>
      </w:r>
    </w:p>
    <w:p w14:paraId="7E5BB7FB" w14:textId="38239D99" w:rsidR="008D048B" w:rsidRPr="009C26EB" w:rsidRDefault="008D048B" w:rsidP="008D048B">
      <w:pPr>
        <w:spacing w:before="120" w:line="264" w:lineRule="auto"/>
        <w:ind w:firstLine="709"/>
        <w:rPr>
          <w:rFonts w:ascii="Times New Roman" w:hAnsi="Times New Roman"/>
          <w:bCs/>
          <w:spacing w:val="2"/>
          <w:sz w:val="28"/>
          <w:szCs w:val="28"/>
        </w:rPr>
      </w:pPr>
      <w:r w:rsidRPr="009C26EB">
        <w:rPr>
          <w:rFonts w:ascii="Times New Roman" w:hAnsi="Times New Roman"/>
          <w:bCs/>
          <w:spacing w:val="2"/>
          <w:sz w:val="28"/>
          <w:szCs w:val="28"/>
        </w:rPr>
        <w:t xml:space="preserve">(3) Cho vay Nước sạch và vệ sinh môi trường: dư nợ đạt 129,35 tỷ đồng, với 6.461 khách hàng còn dư nợ. </w:t>
      </w:r>
    </w:p>
    <w:p w14:paraId="1FAE1025" w14:textId="46916769" w:rsidR="008D048B" w:rsidRPr="00F6483D" w:rsidRDefault="008D048B" w:rsidP="008D048B">
      <w:pPr>
        <w:spacing w:before="120" w:line="264" w:lineRule="auto"/>
        <w:ind w:firstLine="709"/>
        <w:rPr>
          <w:rFonts w:ascii="Times New Roman" w:hAnsi="Times New Roman"/>
          <w:bCs/>
          <w:spacing w:val="2"/>
          <w:sz w:val="28"/>
          <w:szCs w:val="28"/>
        </w:rPr>
      </w:pPr>
      <w:r w:rsidRPr="00F6483D">
        <w:rPr>
          <w:rFonts w:ascii="Times New Roman" w:hAnsi="Times New Roman"/>
          <w:bCs/>
          <w:spacing w:val="2"/>
          <w:sz w:val="28"/>
          <w:szCs w:val="28"/>
        </w:rPr>
        <w:t xml:space="preserve">(4) Cho vay Nhà ở xã hội: dư nợ đạt 116,296 tỷ đồng, với 205 khách hàng còn dư nợ. </w:t>
      </w:r>
    </w:p>
    <w:p w14:paraId="73AE2DEF" w14:textId="4B102A6E" w:rsidR="008D048B" w:rsidRPr="00F6483D" w:rsidRDefault="008D048B" w:rsidP="008D048B">
      <w:pPr>
        <w:spacing w:before="120" w:line="264" w:lineRule="auto"/>
        <w:ind w:firstLine="709"/>
        <w:rPr>
          <w:rFonts w:ascii="Times New Roman" w:hAnsi="Times New Roman"/>
          <w:bCs/>
          <w:spacing w:val="2"/>
          <w:sz w:val="28"/>
          <w:szCs w:val="28"/>
        </w:rPr>
      </w:pPr>
      <w:r w:rsidRPr="00F6483D">
        <w:rPr>
          <w:rFonts w:ascii="Times New Roman" w:hAnsi="Times New Roman"/>
          <w:bCs/>
          <w:spacing w:val="2"/>
          <w:sz w:val="28"/>
          <w:szCs w:val="28"/>
        </w:rPr>
        <w:t xml:space="preserve">(5) Cho vay học sinh sinh viên đi du học: dư nợ đạt 18,279 tỷ đồng, với 204 khách hàng còn dư nợ.  </w:t>
      </w:r>
    </w:p>
    <w:p w14:paraId="7C252980" w14:textId="01DFBF46" w:rsidR="008D048B" w:rsidRPr="00F6483D" w:rsidRDefault="008D048B" w:rsidP="008D048B">
      <w:pPr>
        <w:spacing w:before="120" w:line="264" w:lineRule="auto"/>
        <w:ind w:firstLine="709"/>
        <w:rPr>
          <w:rFonts w:ascii="Times New Roman" w:hAnsi="Times New Roman"/>
          <w:bCs/>
          <w:spacing w:val="2"/>
          <w:sz w:val="28"/>
          <w:szCs w:val="28"/>
        </w:rPr>
      </w:pPr>
      <w:r w:rsidRPr="00F6483D">
        <w:rPr>
          <w:rFonts w:ascii="Times New Roman" w:hAnsi="Times New Roman"/>
          <w:bCs/>
          <w:spacing w:val="2"/>
          <w:sz w:val="28"/>
          <w:szCs w:val="28"/>
        </w:rPr>
        <w:t xml:space="preserve">(6) Cho vay Người có công với cách mạng: dư nợ đạt 126,142 tỷ đồng, với 1.828 khách hàng còn dư nợ. </w:t>
      </w:r>
    </w:p>
    <w:p w14:paraId="76E37D57" w14:textId="16D1DE9B" w:rsidR="008D048B" w:rsidRPr="00F6483D" w:rsidRDefault="008D048B" w:rsidP="008D048B">
      <w:pPr>
        <w:spacing w:before="120" w:line="264" w:lineRule="auto"/>
        <w:ind w:firstLine="709"/>
        <w:rPr>
          <w:rFonts w:ascii="Times New Roman" w:hAnsi="Times New Roman"/>
          <w:bCs/>
          <w:spacing w:val="2"/>
          <w:sz w:val="28"/>
          <w:szCs w:val="28"/>
        </w:rPr>
      </w:pPr>
      <w:r w:rsidRPr="00F6483D">
        <w:rPr>
          <w:rFonts w:ascii="Times New Roman" w:hAnsi="Times New Roman"/>
          <w:bCs/>
          <w:spacing w:val="2"/>
          <w:sz w:val="28"/>
          <w:szCs w:val="28"/>
        </w:rPr>
        <w:t xml:space="preserve">(7) Cho vay Người chấp hành xong án phạt tù: dư nợ đạt 13,385 tỷ đồng, với 186 khách hàng còn dư nợ.  </w:t>
      </w:r>
    </w:p>
    <w:p w14:paraId="104C6938" w14:textId="0C5EF036" w:rsidR="008D048B" w:rsidRPr="00F6483D" w:rsidRDefault="008D048B" w:rsidP="008D048B">
      <w:pPr>
        <w:spacing w:before="120" w:line="264" w:lineRule="auto"/>
        <w:ind w:firstLine="709"/>
        <w:rPr>
          <w:rFonts w:ascii="Times New Roman" w:hAnsi="Times New Roman"/>
          <w:bCs/>
          <w:spacing w:val="2"/>
          <w:sz w:val="28"/>
          <w:szCs w:val="28"/>
        </w:rPr>
      </w:pPr>
      <w:r w:rsidRPr="00F6483D">
        <w:rPr>
          <w:rFonts w:ascii="Times New Roman" w:hAnsi="Times New Roman"/>
          <w:bCs/>
          <w:spacing w:val="2"/>
          <w:sz w:val="28"/>
          <w:szCs w:val="28"/>
        </w:rPr>
        <w:t xml:space="preserve">(8) Cho vay vùng dân tộc thiểu số và miền núi: dư nợ đạt 8,041 tỷ đồng, với 210 khách hàng còn dư nợ.  </w:t>
      </w:r>
    </w:p>
    <w:p w14:paraId="3F479FDE" w14:textId="660A52EC" w:rsidR="008D048B" w:rsidRPr="00F6483D" w:rsidRDefault="008D048B" w:rsidP="008D048B">
      <w:pPr>
        <w:spacing w:before="120" w:line="264" w:lineRule="auto"/>
        <w:ind w:firstLine="709"/>
        <w:rPr>
          <w:rFonts w:ascii="Times New Roman" w:hAnsi="Times New Roman"/>
          <w:bCs/>
          <w:spacing w:val="2"/>
          <w:sz w:val="28"/>
          <w:szCs w:val="28"/>
        </w:rPr>
      </w:pPr>
      <w:r w:rsidRPr="00F6483D">
        <w:rPr>
          <w:rFonts w:ascii="Times New Roman" w:hAnsi="Times New Roman"/>
          <w:bCs/>
          <w:spacing w:val="2"/>
          <w:sz w:val="28"/>
          <w:szCs w:val="28"/>
        </w:rPr>
        <w:t xml:space="preserve">(9) Cho vay hộ nghèo: dư nợ đạt 6,925 tỷ đồng, với 306 khách hàng còn dư nợ. </w:t>
      </w:r>
    </w:p>
    <w:p w14:paraId="39CCD054" w14:textId="609305BD" w:rsidR="008D048B" w:rsidRPr="00F6483D" w:rsidRDefault="008D048B" w:rsidP="008D048B">
      <w:pPr>
        <w:spacing w:before="120" w:line="264" w:lineRule="auto"/>
        <w:ind w:firstLine="709"/>
        <w:rPr>
          <w:rFonts w:ascii="Times New Roman" w:hAnsi="Times New Roman"/>
          <w:bCs/>
          <w:spacing w:val="-2"/>
          <w:sz w:val="28"/>
          <w:szCs w:val="28"/>
        </w:rPr>
      </w:pPr>
      <w:r w:rsidRPr="00F6483D">
        <w:rPr>
          <w:rFonts w:ascii="Times New Roman" w:hAnsi="Times New Roman"/>
          <w:bCs/>
          <w:spacing w:val="-2"/>
          <w:sz w:val="28"/>
          <w:szCs w:val="28"/>
        </w:rPr>
        <w:t xml:space="preserve">(10) Cho vay hộ cận nghèo: dư nợ đạt 0,169 tỷ đồng, với 4 khách hàng còn dư nợ. </w:t>
      </w:r>
    </w:p>
    <w:p w14:paraId="22C89FA6" w14:textId="5C95F488" w:rsidR="008D048B" w:rsidRPr="00F6483D" w:rsidRDefault="008D048B" w:rsidP="008D048B">
      <w:pPr>
        <w:spacing w:before="120" w:line="264" w:lineRule="auto"/>
        <w:ind w:firstLine="709"/>
        <w:rPr>
          <w:rFonts w:ascii="Times New Roman" w:hAnsi="Times New Roman"/>
          <w:bCs/>
          <w:spacing w:val="2"/>
          <w:sz w:val="28"/>
          <w:szCs w:val="28"/>
        </w:rPr>
      </w:pPr>
      <w:r w:rsidRPr="00F6483D">
        <w:rPr>
          <w:rFonts w:ascii="Times New Roman" w:hAnsi="Times New Roman"/>
          <w:bCs/>
          <w:spacing w:val="2"/>
          <w:sz w:val="28"/>
          <w:szCs w:val="28"/>
        </w:rPr>
        <w:t xml:space="preserve">(11) Cho vay Hộ gia đình sản xuất kinh doanh Vùng khó khăn: dư nợ đạt 0,07 tỷ đồng, với 2 khách hàng còn dư nợ.  </w:t>
      </w:r>
    </w:p>
    <w:p w14:paraId="63C29B52" w14:textId="77777777" w:rsidR="008D048B" w:rsidRPr="00F6483D" w:rsidRDefault="008D048B" w:rsidP="008D048B">
      <w:pPr>
        <w:spacing w:before="120" w:line="264" w:lineRule="auto"/>
        <w:ind w:firstLine="709"/>
        <w:rPr>
          <w:rFonts w:ascii="Times New Roman" w:hAnsi="Times New Roman"/>
          <w:bCs/>
          <w:spacing w:val="2"/>
          <w:sz w:val="28"/>
          <w:szCs w:val="28"/>
        </w:rPr>
      </w:pPr>
      <w:r w:rsidRPr="00F6483D">
        <w:rPr>
          <w:rFonts w:ascii="Times New Roman" w:hAnsi="Times New Roman"/>
          <w:bCs/>
          <w:spacing w:val="2"/>
          <w:sz w:val="28"/>
          <w:szCs w:val="28"/>
        </w:rPr>
        <w:t xml:space="preserve">(12) Cho vay Người sau cai nghiện ma túy: dư nợ đạt 0,051 tỷ đồng, với 4 khách hàng còn dư nợ. </w:t>
      </w:r>
    </w:p>
    <w:p w14:paraId="08C651F0" w14:textId="4EAD679C" w:rsidR="009D3566" w:rsidRPr="00F6483D" w:rsidRDefault="009D3566"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bCs/>
          <w:spacing w:val="2"/>
          <w:sz w:val="28"/>
          <w:szCs w:val="28"/>
        </w:rPr>
      </w:pPr>
      <w:r w:rsidRPr="00F6483D">
        <w:rPr>
          <w:rFonts w:ascii="Times New Roman" w:hAnsi="Times New Roman"/>
          <w:bCs/>
          <w:spacing w:val="2"/>
          <w:sz w:val="28"/>
          <w:szCs w:val="28"/>
        </w:rPr>
        <w:lastRenderedPageBreak/>
        <w:t xml:space="preserve">Nguồn vốn ngân sách thành phố đã giúp cho 5 lượt hộ nghèo, hộ cận nghèo và hộ mới thoát nghèo có vốn để sản xuất kinh doanh; tạo việc làm cho 5.564 lao động; giúp cho 18 học sinh, sinh viên mới có vốn để trang trải chi phí học tập ở nước ngoài; 1.087 hộ xây dựng và cải tạo 2.174 công trình nước sạch và vệ sinh; 77 Người chấp hành xong án phạt tù có vốn để sản xuất kinh doanh, tái hòa nhập cộng đồng; 50 khách hàng có vốn để mua, thuê mua nhà ở xã hội xây dựng hoặc cải tạo, sửa chữa nhà để ở, </w:t>
      </w:r>
      <w:r w:rsidRPr="00F6483D">
        <w:rPr>
          <w:rFonts w:ascii="Times New Roman" w:hAnsi="Times New Roman"/>
          <w:sz w:val="28"/>
          <w:szCs w:val="28"/>
          <w:lang w:val="pl-PL"/>
        </w:rPr>
        <w:t xml:space="preserve">570 lao động có vốn đi lao động có thời hạn ở nước ngoài theo hợp đồng, 21 khách hàng là dân tộc thiểu số và 162 Người có công với cách mạng có vốn để sản xuất kinh doanh, </w:t>
      </w:r>
      <w:r w:rsidRPr="00F6483D">
        <w:rPr>
          <w:rFonts w:ascii="Times New Roman" w:hAnsi="Times New Roman"/>
          <w:bCs/>
          <w:spacing w:val="2"/>
          <w:sz w:val="28"/>
          <w:szCs w:val="28"/>
        </w:rPr>
        <w:t xml:space="preserve">... Qua đó, đã góp phần tích cực trong công tác giảm nghèo, giải quyết việc làm, đảm bảo an sinh xã hội và xây dựng nông thôn mới nâng cao, nông thôn mới kiểu mẫu, đô thị văn minh,… trên địa bàn thành phố.  </w:t>
      </w:r>
    </w:p>
    <w:p w14:paraId="165D7899" w14:textId="7A40FEC0" w:rsidR="009D3566" w:rsidRPr="00F6483D" w:rsidRDefault="009D3566"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bCs/>
          <w:spacing w:val="2"/>
          <w:sz w:val="28"/>
          <w:szCs w:val="28"/>
        </w:rPr>
      </w:pPr>
      <w:r w:rsidRPr="00F6483D">
        <w:rPr>
          <w:rFonts w:ascii="Times New Roman" w:hAnsi="Times New Roman"/>
          <w:bCs/>
          <w:spacing w:val="2"/>
          <w:sz w:val="28"/>
          <w:szCs w:val="28"/>
        </w:rPr>
        <w:t>- Sau hợp nhất 03 Tỉnh</w:t>
      </w:r>
      <w:r w:rsidR="00CF7353" w:rsidRPr="00F6483D">
        <w:rPr>
          <w:rFonts w:ascii="Times New Roman" w:hAnsi="Times New Roman"/>
          <w:bCs/>
          <w:spacing w:val="2"/>
          <w:sz w:val="28"/>
          <w:szCs w:val="28"/>
        </w:rPr>
        <w:t>, thành phố (Cần Thơ, Hậu Giang, Sóc Trăng)</w:t>
      </w:r>
      <w:r w:rsidRPr="00F6483D">
        <w:rPr>
          <w:rFonts w:ascii="Times New Roman" w:hAnsi="Times New Roman"/>
          <w:bCs/>
          <w:spacing w:val="2"/>
          <w:sz w:val="28"/>
          <w:szCs w:val="28"/>
        </w:rPr>
        <w:t xml:space="preserve">, </w:t>
      </w:r>
      <w:r w:rsidR="00811C6F">
        <w:rPr>
          <w:rFonts w:ascii="Times New Roman" w:hAnsi="Times New Roman"/>
          <w:bCs/>
          <w:spacing w:val="2"/>
          <w:sz w:val="28"/>
          <w:szCs w:val="28"/>
        </w:rPr>
        <w:t xml:space="preserve">các văn bản </w:t>
      </w:r>
      <w:r w:rsidR="00525771" w:rsidRPr="00F6483D">
        <w:rPr>
          <w:rFonts w:ascii="Times New Roman" w:hAnsi="Times New Roman"/>
          <w:bCs/>
          <w:spacing w:val="2"/>
          <w:sz w:val="28"/>
          <w:szCs w:val="28"/>
        </w:rPr>
        <w:t xml:space="preserve">của Trung ương </w:t>
      </w:r>
      <w:r w:rsidR="00811C6F" w:rsidRPr="00F6483D">
        <w:rPr>
          <w:rFonts w:ascii="Times New Roman" w:hAnsi="Times New Roman"/>
          <w:bCs/>
          <w:spacing w:val="2"/>
          <w:sz w:val="28"/>
          <w:szCs w:val="28"/>
        </w:rPr>
        <w:t xml:space="preserve">quy định </w:t>
      </w:r>
      <w:r w:rsidR="00525771" w:rsidRPr="00F6483D">
        <w:rPr>
          <w:rFonts w:ascii="Times New Roman" w:hAnsi="Times New Roman"/>
          <w:bCs/>
          <w:spacing w:val="2"/>
          <w:sz w:val="28"/>
          <w:szCs w:val="28"/>
        </w:rPr>
        <w:t xml:space="preserve">và </w:t>
      </w:r>
      <w:r w:rsidR="006755D0" w:rsidRPr="00F6483D">
        <w:rPr>
          <w:rFonts w:ascii="Times New Roman" w:hAnsi="Times New Roman"/>
          <w:bCs/>
          <w:spacing w:val="2"/>
          <w:sz w:val="28"/>
          <w:szCs w:val="28"/>
        </w:rPr>
        <w:t xml:space="preserve">các </w:t>
      </w:r>
      <w:r w:rsidRPr="00F6483D">
        <w:rPr>
          <w:rFonts w:ascii="Times New Roman" w:hAnsi="Times New Roman"/>
          <w:bCs/>
          <w:spacing w:val="2"/>
          <w:sz w:val="28"/>
          <w:szCs w:val="28"/>
        </w:rPr>
        <w:t xml:space="preserve">Nghị quyết của </w:t>
      </w:r>
      <w:r w:rsidR="006755D0" w:rsidRPr="00F6483D">
        <w:rPr>
          <w:rFonts w:ascii="Times New Roman" w:hAnsi="Times New Roman"/>
          <w:bCs/>
          <w:spacing w:val="2"/>
          <w:sz w:val="28"/>
          <w:szCs w:val="28"/>
        </w:rPr>
        <w:t xml:space="preserve">Hội đồng nhân dân </w:t>
      </w:r>
      <w:r w:rsidRPr="00F6483D">
        <w:rPr>
          <w:rFonts w:ascii="Times New Roman" w:hAnsi="Times New Roman"/>
          <w:bCs/>
          <w:spacing w:val="2"/>
          <w:sz w:val="28"/>
          <w:szCs w:val="28"/>
        </w:rPr>
        <w:t>03 Tỉnh</w:t>
      </w:r>
      <w:r w:rsidR="006755D0" w:rsidRPr="00F6483D">
        <w:rPr>
          <w:rFonts w:ascii="Times New Roman" w:hAnsi="Times New Roman"/>
          <w:bCs/>
          <w:spacing w:val="2"/>
          <w:sz w:val="28"/>
          <w:szCs w:val="28"/>
        </w:rPr>
        <w:t xml:space="preserve"> đã ban hành trước khi sáp nhập,</w:t>
      </w:r>
      <w:r w:rsidRPr="00F6483D">
        <w:rPr>
          <w:rFonts w:ascii="Times New Roman" w:hAnsi="Times New Roman"/>
          <w:bCs/>
          <w:spacing w:val="2"/>
          <w:sz w:val="28"/>
          <w:szCs w:val="28"/>
        </w:rPr>
        <w:t xml:space="preserve"> còn hiệu lực áp dụng </w:t>
      </w:r>
      <w:r w:rsidR="00811C6F">
        <w:rPr>
          <w:rFonts w:ascii="Times New Roman" w:hAnsi="Times New Roman"/>
          <w:bCs/>
          <w:spacing w:val="2"/>
          <w:sz w:val="28"/>
          <w:szCs w:val="28"/>
        </w:rPr>
        <w:t>(</w:t>
      </w:r>
      <w:r w:rsidRPr="00F6483D">
        <w:rPr>
          <w:rFonts w:ascii="Times New Roman" w:hAnsi="Times New Roman"/>
          <w:bCs/>
          <w:spacing w:val="2"/>
          <w:sz w:val="28"/>
          <w:szCs w:val="28"/>
        </w:rPr>
        <w:t xml:space="preserve">theo quy định tại </w:t>
      </w:r>
      <w:r w:rsidR="00525771" w:rsidRPr="00F6483D">
        <w:rPr>
          <w:rFonts w:ascii="Times New Roman" w:hAnsi="Times New Roman"/>
          <w:bCs/>
          <w:spacing w:val="2"/>
          <w:sz w:val="28"/>
          <w:szCs w:val="28"/>
        </w:rPr>
        <w:t xml:space="preserve">Điều 10 </w:t>
      </w:r>
      <w:r w:rsidRPr="00F6483D">
        <w:rPr>
          <w:rFonts w:ascii="Times New Roman" w:hAnsi="Times New Roman"/>
          <w:bCs/>
          <w:spacing w:val="2"/>
          <w:sz w:val="28"/>
          <w:szCs w:val="28"/>
        </w:rPr>
        <w:t>Nghị quyết số 190/</w:t>
      </w:r>
      <w:r w:rsidR="00525771" w:rsidRPr="00F6483D">
        <w:rPr>
          <w:rFonts w:ascii="Times New Roman" w:hAnsi="Times New Roman"/>
          <w:bCs/>
          <w:spacing w:val="2"/>
          <w:sz w:val="28"/>
          <w:szCs w:val="28"/>
        </w:rPr>
        <w:t xml:space="preserve">2025/QH15 ngày 19/02/2025 của Quốc hội quy định về xử lý một số vấn đề liên quan đến sắp xếp tổ chức bộ </w:t>
      </w:r>
      <w:r w:rsidR="006755D0" w:rsidRPr="00F6483D">
        <w:rPr>
          <w:rFonts w:ascii="Times New Roman" w:hAnsi="Times New Roman"/>
          <w:bCs/>
          <w:spacing w:val="2"/>
          <w:sz w:val="28"/>
          <w:szCs w:val="28"/>
        </w:rPr>
        <w:t>m</w:t>
      </w:r>
      <w:r w:rsidR="00525771" w:rsidRPr="00F6483D">
        <w:rPr>
          <w:rFonts w:ascii="Times New Roman" w:hAnsi="Times New Roman"/>
          <w:bCs/>
          <w:spacing w:val="2"/>
          <w:sz w:val="28"/>
          <w:szCs w:val="28"/>
        </w:rPr>
        <w:t>áy nhà nước</w:t>
      </w:r>
      <w:r w:rsidR="00811C6F">
        <w:rPr>
          <w:rFonts w:ascii="Times New Roman" w:hAnsi="Times New Roman"/>
          <w:bCs/>
          <w:spacing w:val="2"/>
          <w:sz w:val="28"/>
          <w:szCs w:val="28"/>
        </w:rPr>
        <w:t>)</w:t>
      </w:r>
      <w:r w:rsidR="00525771" w:rsidRPr="00F6483D">
        <w:rPr>
          <w:rFonts w:ascii="Times New Roman" w:hAnsi="Times New Roman"/>
          <w:bCs/>
          <w:spacing w:val="2"/>
          <w:sz w:val="28"/>
          <w:szCs w:val="28"/>
        </w:rPr>
        <w:t xml:space="preserve">, </w:t>
      </w:r>
      <w:r w:rsidR="00CF7353" w:rsidRPr="00F6483D">
        <w:rPr>
          <w:rFonts w:ascii="Times New Roman" w:hAnsi="Times New Roman"/>
          <w:bCs/>
          <w:spacing w:val="2"/>
          <w:sz w:val="28"/>
          <w:szCs w:val="28"/>
        </w:rPr>
        <w:t xml:space="preserve">đối với </w:t>
      </w:r>
      <w:r w:rsidR="00525771" w:rsidRPr="00F6483D">
        <w:rPr>
          <w:rFonts w:ascii="Times New Roman" w:hAnsi="Times New Roman"/>
          <w:bCs/>
          <w:spacing w:val="2"/>
          <w:sz w:val="28"/>
          <w:szCs w:val="28"/>
        </w:rPr>
        <w:t>quy định việc ủy thác vốn qua ngân hàng chính sách xã hội để</w:t>
      </w:r>
      <w:r w:rsidR="006755D0" w:rsidRPr="00F6483D">
        <w:rPr>
          <w:rFonts w:ascii="Times New Roman" w:hAnsi="Times New Roman"/>
          <w:bCs/>
          <w:spacing w:val="2"/>
          <w:sz w:val="28"/>
          <w:szCs w:val="28"/>
        </w:rPr>
        <w:t xml:space="preserve"> thự</w:t>
      </w:r>
      <w:r w:rsidR="00525771" w:rsidRPr="00F6483D">
        <w:rPr>
          <w:rFonts w:ascii="Times New Roman" w:hAnsi="Times New Roman"/>
          <w:sz w:val="28"/>
          <w:szCs w:val="28"/>
        </w:rPr>
        <w:t xml:space="preserve">c hiện chính sách tín dụng ưu đãi, cụ thể </w:t>
      </w:r>
      <w:r w:rsidR="00CF7353" w:rsidRPr="00F6483D">
        <w:rPr>
          <w:rFonts w:ascii="Times New Roman" w:hAnsi="Times New Roman"/>
          <w:sz w:val="28"/>
          <w:szCs w:val="28"/>
        </w:rPr>
        <w:t xml:space="preserve">các khoản vay hiện nay đang thực hiện tại </w:t>
      </w:r>
      <w:r w:rsidR="00645CEF" w:rsidRPr="00F6483D">
        <w:rPr>
          <w:rFonts w:ascii="Times New Roman" w:hAnsi="Times New Roman"/>
          <w:sz w:val="28"/>
          <w:szCs w:val="28"/>
        </w:rPr>
        <w:t xml:space="preserve">Chi nhánh </w:t>
      </w:r>
      <w:r w:rsidR="00CF7353" w:rsidRPr="00F6483D">
        <w:rPr>
          <w:rFonts w:ascii="Times New Roman" w:hAnsi="Times New Roman"/>
          <w:sz w:val="28"/>
          <w:szCs w:val="28"/>
        </w:rPr>
        <w:t xml:space="preserve">Ngân hàng Chính sách xã hội thành phố Cần Thơ, </w:t>
      </w:r>
      <w:r w:rsidR="00525771" w:rsidRPr="00F6483D">
        <w:rPr>
          <w:rFonts w:ascii="Times New Roman" w:hAnsi="Times New Roman"/>
          <w:sz w:val="28"/>
          <w:szCs w:val="28"/>
        </w:rPr>
        <w:t>như sau:</w:t>
      </w:r>
    </w:p>
    <w:p w14:paraId="15C51243" w14:textId="68FEE652" w:rsidR="00525771" w:rsidRPr="00F6483D" w:rsidRDefault="00525771"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lang w:eastAsia="vi-VN" w:bidi="vi-VN"/>
        </w:rPr>
      </w:pPr>
      <w:bookmarkStart w:id="1" w:name="_Hlk210225343"/>
      <w:r w:rsidRPr="00F6483D">
        <w:rPr>
          <w:rFonts w:ascii="Times New Roman" w:hAnsi="Times New Roman"/>
          <w:sz w:val="28"/>
          <w:szCs w:val="28"/>
        </w:rPr>
        <w:t xml:space="preserve">(1) </w:t>
      </w:r>
      <w:r w:rsidRPr="00F6483D">
        <w:rPr>
          <w:rFonts w:ascii="Times New Roman" w:hAnsi="Times New Roman"/>
          <w:bCs/>
          <w:sz w:val="28"/>
          <w:szCs w:val="28"/>
          <w:lang w:eastAsia="vi-VN" w:bidi="vi-VN"/>
        </w:rPr>
        <w:t>Ch</w:t>
      </w:r>
      <w:r w:rsidRPr="00F6483D">
        <w:rPr>
          <w:rFonts w:ascii="Times New Roman" w:hAnsi="Times New Roman"/>
          <w:bCs/>
          <w:sz w:val="28"/>
          <w:szCs w:val="28"/>
          <w:lang w:val="vi-VN" w:eastAsia="vi-VN" w:bidi="vi-VN"/>
        </w:rPr>
        <w:t xml:space="preserve">o vay hỗ </w:t>
      </w:r>
      <w:r w:rsidRPr="00F6483D">
        <w:rPr>
          <w:rFonts w:ascii="Times New Roman" w:hAnsi="Times New Roman"/>
          <w:bCs/>
          <w:sz w:val="28"/>
          <w:szCs w:val="28"/>
          <w:lang w:eastAsia="vi-VN" w:bidi="vi-VN"/>
        </w:rPr>
        <w:t>trợ</w:t>
      </w:r>
      <w:r w:rsidRPr="00F6483D">
        <w:rPr>
          <w:rFonts w:ascii="Times New Roman" w:hAnsi="Times New Roman"/>
          <w:bCs/>
          <w:sz w:val="28"/>
          <w:szCs w:val="28"/>
          <w:lang w:val="vi-VN" w:eastAsia="vi-VN" w:bidi="vi-VN"/>
        </w:rPr>
        <w:t xml:space="preserve"> tạo việc làm, duy trì và mở rộng việc </w:t>
      </w:r>
      <w:r w:rsidRPr="00F6483D">
        <w:rPr>
          <w:rFonts w:ascii="Times New Roman" w:hAnsi="Times New Roman"/>
          <w:bCs/>
          <w:sz w:val="28"/>
          <w:szCs w:val="28"/>
          <w:lang w:eastAsia="vi-VN" w:bidi="vi-VN"/>
        </w:rPr>
        <w:t>làm</w:t>
      </w:r>
      <w:r w:rsidRPr="00F6483D">
        <w:rPr>
          <w:rFonts w:ascii="Times New Roman" w:hAnsi="Times New Roman"/>
          <w:b/>
          <w:bCs/>
          <w:sz w:val="28"/>
          <w:szCs w:val="28"/>
          <w:lang w:eastAsia="vi-VN" w:bidi="vi-VN"/>
        </w:rPr>
        <w:t xml:space="preserve"> </w:t>
      </w:r>
      <w:r w:rsidRPr="00F6483D">
        <w:rPr>
          <w:rFonts w:ascii="Times New Roman" w:hAnsi="Times New Roman"/>
          <w:bCs/>
          <w:sz w:val="28"/>
          <w:szCs w:val="28"/>
          <w:lang w:eastAsia="vi-VN" w:bidi="vi-VN"/>
        </w:rPr>
        <w:t>và Cho vay ưu đãi hộ nghèo, hộ cận nghèo, hộ mới thoát nghèo, hộ có mức sống trung bình: Theo</w:t>
      </w:r>
      <w:r w:rsidRPr="00F6483D">
        <w:rPr>
          <w:rFonts w:ascii="Times New Roman" w:hAnsi="Times New Roman"/>
          <w:b/>
          <w:bCs/>
          <w:sz w:val="28"/>
          <w:szCs w:val="28"/>
          <w:lang w:eastAsia="vi-VN" w:bidi="vi-VN"/>
        </w:rPr>
        <w:t xml:space="preserve"> </w:t>
      </w:r>
      <w:r w:rsidRPr="00F6483D">
        <w:rPr>
          <w:rFonts w:ascii="Times New Roman" w:hAnsi="Times New Roman"/>
          <w:sz w:val="28"/>
          <w:szCs w:val="28"/>
          <w:lang w:eastAsia="vi-VN" w:bidi="vi-VN"/>
        </w:rPr>
        <w:t xml:space="preserve">Nghị định số 78/2002/NĐ-CP ngày 04 tháng </w:t>
      </w:r>
      <w:r w:rsidR="000A39E9" w:rsidRPr="00F6483D">
        <w:rPr>
          <w:rFonts w:ascii="Times New Roman" w:hAnsi="Times New Roman"/>
          <w:sz w:val="28"/>
          <w:szCs w:val="28"/>
          <w:lang w:eastAsia="vi-VN" w:bidi="vi-VN"/>
        </w:rPr>
        <w:t>10</w:t>
      </w:r>
      <w:r w:rsidRPr="00F6483D">
        <w:rPr>
          <w:rFonts w:ascii="Times New Roman" w:hAnsi="Times New Roman"/>
          <w:sz w:val="28"/>
          <w:szCs w:val="28"/>
          <w:lang w:eastAsia="vi-VN" w:bidi="vi-VN"/>
        </w:rPr>
        <w:t xml:space="preserve"> năm 2002 của Chính phủ về tín dụng đối với người nghèo và các đối tượng chính sách khác.</w:t>
      </w:r>
    </w:p>
    <w:bookmarkEnd w:id="1"/>
    <w:p w14:paraId="164A115D" w14:textId="526880D3" w:rsidR="00525771" w:rsidRPr="00F6483D" w:rsidRDefault="00525771"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lang w:eastAsia="vi-VN" w:bidi="vi-VN"/>
        </w:rPr>
      </w:pPr>
      <w:r w:rsidRPr="00F6483D">
        <w:rPr>
          <w:rFonts w:ascii="Times New Roman" w:hAnsi="Times New Roman"/>
          <w:bCs/>
          <w:sz w:val="28"/>
          <w:szCs w:val="28"/>
          <w:lang w:eastAsia="vi-VN" w:bidi="vi-VN"/>
        </w:rPr>
        <w:t>(2) Cho vay Nhà ở xã hội</w:t>
      </w:r>
      <w:r w:rsidRPr="00F6483D">
        <w:rPr>
          <w:rFonts w:ascii="Times New Roman" w:hAnsi="Times New Roman"/>
          <w:sz w:val="28"/>
          <w:szCs w:val="28"/>
          <w:lang w:eastAsia="vi-VN" w:bidi="vi-VN"/>
        </w:rPr>
        <w:t xml:space="preserve">: Theo </w:t>
      </w:r>
      <w:bookmarkStart w:id="2" w:name="_Hlk210225388"/>
      <w:r w:rsidRPr="00F6483D">
        <w:rPr>
          <w:rFonts w:ascii="Times New Roman" w:hAnsi="Times New Roman"/>
          <w:sz w:val="28"/>
          <w:szCs w:val="28"/>
          <w:lang w:val="vi-VN" w:eastAsia="vi-VN" w:bidi="vi-VN"/>
        </w:rPr>
        <w:t>Nghị định số 100/2024/NĐ-CP ngày 26</w:t>
      </w:r>
      <w:r w:rsidRPr="00F6483D">
        <w:rPr>
          <w:rFonts w:ascii="Times New Roman" w:hAnsi="Times New Roman"/>
          <w:sz w:val="28"/>
          <w:szCs w:val="28"/>
          <w:lang w:eastAsia="vi-VN" w:bidi="vi-VN"/>
        </w:rPr>
        <w:t xml:space="preserve"> tháng </w:t>
      </w:r>
      <w:r w:rsidRPr="00F6483D">
        <w:rPr>
          <w:rFonts w:ascii="Times New Roman" w:hAnsi="Times New Roman"/>
          <w:sz w:val="28"/>
          <w:szCs w:val="28"/>
          <w:lang w:val="vi-VN" w:eastAsia="vi-VN" w:bidi="vi-VN"/>
        </w:rPr>
        <w:t>7</w:t>
      </w:r>
      <w:r w:rsidRPr="00F6483D">
        <w:rPr>
          <w:rFonts w:ascii="Times New Roman" w:hAnsi="Times New Roman"/>
          <w:sz w:val="28"/>
          <w:szCs w:val="28"/>
          <w:lang w:eastAsia="vi-VN" w:bidi="vi-VN"/>
        </w:rPr>
        <w:t xml:space="preserve"> năm </w:t>
      </w:r>
      <w:r w:rsidRPr="00F6483D">
        <w:rPr>
          <w:rFonts w:ascii="Times New Roman" w:hAnsi="Times New Roman"/>
          <w:sz w:val="28"/>
          <w:szCs w:val="28"/>
          <w:lang w:val="vi-VN" w:eastAsia="vi-VN" w:bidi="vi-VN"/>
        </w:rPr>
        <w:t>2024 của Chính phủ Quy định chi tiết một số điều của Luật Nhà ở về phát triển và quản lý nhà ở xã hội</w:t>
      </w:r>
      <w:bookmarkEnd w:id="2"/>
      <w:r w:rsidR="000A39E9" w:rsidRPr="00F6483D">
        <w:rPr>
          <w:rFonts w:ascii="Times New Roman" w:hAnsi="Times New Roman"/>
          <w:sz w:val="28"/>
          <w:szCs w:val="28"/>
          <w:lang w:eastAsia="vi-VN" w:bidi="vi-VN"/>
        </w:rPr>
        <w:t>.</w:t>
      </w:r>
    </w:p>
    <w:p w14:paraId="6ADDA444" w14:textId="3A7E5CB7" w:rsidR="00525771" w:rsidRPr="00F6483D" w:rsidRDefault="00525771"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bCs/>
          <w:sz w:val="28"/>
          <w:szCs w:val="28"/>
          <w:lang w:eastAsia="vi-VN" w:bidi="vi-VN"/>
        </w:rPr>
      </w:pPr>
      <w:r w:rsidRPr="00F6483D">
        <w:rPr>
          <w:rFonts w:ascii="Times New Roman" w:hAnsi="Times New Roman"/>
          <w:bCs/>
          <w:sz w:val="28"/>
          <w:szCs w:val="28"/>
          <w:lang w:eastAsia="vi-VN" w:bidi="vi-VN"/>
        </w:rPr>
        <w:t>(3) Cho vay Người lao động đi làm việc có thời hạn ở nước ngoài theo Hợp đồng</w:t>
      </w:r>
      <w:r w:rsidR="00FB758C" w:rsidRPr="00F6483D">
        <w:rPr>
          <w:rFonts w:ascii="Times New Roman" w:hAnsi="Times New Roman"/>
          <w:bCs/>
          <w:sz w:val="28"/>
          <w:szCs w:val="28"/>
          <w:lang w:eastAsia="vi-VN" w:bidi="vi-VN"/>
        </w:rPr>
        <w:t>: Theo các Nghị quyết của Hội đồng nhân dân của 03 Tỉnh trước sáp nhập:</w:t>
      </w:r>
      <w:r w:rsidRPr="00F6483D">
        <w:rPr>
          <w:rFonts w:ascii="Times New Roman" w:hAnsi="Times New Roman"/>
          <w:bCs/>
          <w:sz w:val="28"/>
          <w:szCs w:val="28"/>
          <w:lang w:eastAsia="vi-VN" w:bidi="vi-VN"/>
        </w:rPr>
        <w:t xml:space="preserve"> </w:t>
      </w:r>
    </w:p>
    <w:p w14:paraId="3ACA3C86" w14:textId="4B39971E" w:rsidR="00FB758C" w:rsidRPr="00F6483D" w:rsidRDefault="009C26EB"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lang w:eastAsia="vi-VN" w:bidi="vi-VN"/>
        </w:rPr>
      </w:pPr>
      <w:bookmarkStart w:id="3" w:name="_Hlk210225420"/>
      <w:r>
        <w:rPr>
          <w:rFonts w:ascii="Times New Roman" w:hAnsi="Times New Roman"/>
          <w:sz w:val="28"/>
          <w:szCs w:val="28"/>
          <w:lang w:eastAsia="vi-VN" w:bidi="vi-VN"/>
        </w:rPr>
        <w:t xml:space="preserve">- </w:t>
      </w:r>
      <w:r w:rsidR="00FB758C" w:rsidRPr="00F6483D">
        <w:rPr>
          <w:rFonts w:ascii="Times New Roman" w:hAnsi="Times New Roman"/>
          <w:sz w:val="28"/>
          <w:szCs w:val="28"/>
          <w:lang w:eastAsia="vi-VN" w:bidi="vi-VN"/>
        </w:rPr>
        <w:t>Nghị quyết số 23/2020/NQ-HĐND ngày 04 tháng 12 năm 2020 của Hộ</w:t>
      </w:r>
      <w:r w:rsidR="00E6695E" w:rsidRPr="00F6483D">
        <w:rPr>
          <w:rFonts w:ascii="Times New Roman" w:hAnsi="Times New Roman"/>
          <w:sz w:val="28"/>
          <w:szCs w:val="28"/>
          <w:lang w:eastAsia="vi-VN" w:bidi="vi-VN"/>
        </w:rPr>
        <w:t>i đồng nhân dân tỉnh Hậu Giang</w:t>
      </w:r>
      <w:r w:rsidR="00FB758C" w:rsidRPr="00F6483D">
        <w:rPr>
          <w:rFonts w:ascii="Times New Roman" w:hAnsi="Times New Roman"/>
          <w:sz w:val="28"/>
          <w:szCs w:val="28"/>
          <w:lang w:eastAsia="vi-VN" w:bidi="vi-VN"/>
        </w:rPr>
        <w:t xml:space="preserve"> quy định chính sách hỗ trợ người lao động đi làm </w:t>
      </w:r>
      <w:r w:rsidR="00FB758C" w:rsidRPr="00F6483D">
        <w:rPr>
          <w:rFonts w:ascii="Times New Roman" w:hAnsi="Times New Roman"/>
          <w:spacing w:val="-8"/>
          <w:sz w:val="28"/>
          <w:szCs w:val="28"/>
          <w:lang w:eastAsia="vi-VN" w:bidi="vi-VN"/>
        </w:rPr>
        <w:t>việc ở nước ngoài theo hợp đồng giai đoạn 2021-202</w:t>
      </w:r>
      <w:r w:rsidR="00E6695E" w:rsidRPr="00F6483D">
        <w:rPr>
          <w:rFonts w:ascii="Times New Roman" w:hAnsi="Times New Roman"/>
          <w:spacing w:val="-8"/>
          <w:sz w:val="28"/>
          <w:szCs w:val="28"/>
          <w:lang w:eastAsia="vi-VN" w:bidi="vi-VN"/>
        </w:rPr>
        <w:t>5 trên địa bàn tỉnh Hậu Giang</w:t>
      </w:r>
      <w:bookmarkEnd w:id="3"/>
      <w:r>
        <w:rPr>
          <w:rFonts w:ascii="Times New Roman" w:hAnsi="Times New Roman"/>
          <w:spacing w:val="-8"/>
          <w:sz w:val="28"/>
          <w:szCs w:val="28"/>
          <w:lang w:eastAsia="vi-VN" w:bidi="vi-VN"/>
        </w:rPr>
        <w:t>;</w:t>
      </w:r>
      <w:r w:rsidR="00FB758C" w:rsidRPr="00F6483D">
        <w:rPr>
          <w:rFonts w:ascii="Times New Roman" w:hAnsi="Times New Roman"/>
          <w:sz w:val="28"/>
          <w:szCs w:val="28"/>
          <w:lang w:eastAsia="vi-VN" w:bidi="vi-VN"/>
        </w:rPr>
        <w:t xml:space="preserve">       </w:t>
      </w:r>
    </w:p>
    <w:p w14:paraId="7B80C4A1" w14:textId="3B1D834B" w:rsidR="00FB758C" w:rsidRPr="00F6483D" w:rsidRDefault="009C26EB"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lang w:eastAsia="vi-VN" w:bidi="vi-VN"/>
        </w:rPr>
      </w:pPr>
      <w:bookmarkStart w:id="4" w:name="_Hlk210225436"/>
      <w:r>
        <w:rPr>
          <w:rFonts w:ascii="Times New Roman" w:hAnsi="Times New Roman"/>
          <w:sz w:val="28"/>
          <w:szCs w:val="28"/>
          <w:lang w:eastAsia="vi-VN" w:bidi="vi-VN"/>
        </w:rPr>
        <w:t xml:space="preserve">- </w:t>
      </w:r>
      <w:r w:rsidR="00FB758C" w:rsidRPr="00F6483D">
        <w:rPr>
          <w:rFonts w:ascii="Times New Roman" w:hAnsi="Times New Roman"/>
          <w:sz w:val="28"/>
          <w:szCs w:val="28"/>
          <w:lang w:eastAsia="vi-VN" w:bidi="vi-VN"/>
        </w:rPr>
        <w:t xml:space="preserve">Nghị quyết số 02/2023/NQ-HĐND ngày 11 tháng 7 năm 2023 của Hội </w:t>
      </w:r>
      <w:r w:rsidR="00E6695E" w:rsidRPr="00F6483D">
        <w:rPr>
          <w:rFonts w:ascii="Times New Roman" w:hAnsi="Times New Roman"/>
          <w:sz w:val="28"/>
          <w:szCs w:val="28"/>
          <w:lang w:eastAsia="vi-VN" w:bidi="vi-VN"/>
        </w:rPr>
        <w:t>đồng nhân dân tỉnh Sóc Trăng</w:t>
      </w:r>
      <w:r w:rsidR="00FB758C" w:rsidRPr="00F6483D">
        <w:rPr>
          <w:rFonts w:ascii="Times New Roman" w:hAnsi="Times New Roman"/>
          <w:sz w:val="28"/>
          <w:szCs w:val="28"/>
          <w:lang w:eastAsia="vi-VN" w:bidi="vi-VN"/>
        </w:rPr>
        <w:t xml:space="preserve"> quy định chính sách hỗ trợ vốn vay đối với ng</w:t>
      </w:r>
      <w:r w:rsidR="00E6695E" w:rsidRPr="00F6483D">
        <w:rPr>
          <w:rFonts w:ascii="Times New Roman" w:hAnsi="Times New Roman"/>
          <w:sz w:val="28"/>
          <w:szCs w:val="28"/>
          <w:lang w:eastAsia="vi-VN" w:bidi="vi-VN"/>
        </w:rPr>
        <w:t>ười lao động tỉnh Sóc Trăng</w:t>
      </w:r>
      <w:r w:rsidR="00FB758C" w:rsidRPr="00F6483D">
        <w:rPr>
          <w:rFonts w:ascii="Times New Roman" w:hAnsi="Times New Roman"/>
          <w:sz w:val="28"/>
          <w:szCs w:val="28"/>
          <w:lang w:eastAsia="vi-VN" w:bidi="vi-VN"/>
        </w:rPr>
        <w:t xml:space="preserve"> đi làm việc ở nước ngoài theo hợp đồng và học sinh, sinh viên tham gia chương trình du học sinh vừa học</w:t>
      </w:r>
      <w:r w:rsidR="000A39E9" w:rsidRPr="00F6483D">
        <w:rPr>
          <w:rFonts w:ascii="Times New Roman" w:hAnsi="Times New Roman"/>
          <w:sz w:val="28"/>
          <w:szCs w:val="28"/>
          <w:lang w:eastAsia="vi-VN" w:bidi="vi-VN"/>
        </w:rPr>
        <w:t>,</w:t>
      </w:r>
      <w:r w:rsidR="00FB758C" w:rsidRPr="00F6483D">
        <w:rPr>
          <w:rFonts w:ascii="Times New Roman" w:hAnsi="Times New Roman"/>
          <w:sz w:val="28"/>
          <w:szCs w:val="28"/>
          <w:lang w:eastAsia="vi-VN" w:bidi="vi-VN"/>
        </w:rPr>
        <w:t xml:space="preserve"> vừa làm từ ngân sách tỉnh</w:t>
      </w:r>
      <w:bookmarkEnd w:id="4"/>
      <w:r>
        <w:rPr>
          <w:rFonts w:ascii="Times New Roman" w:hAnsi="Times New Roman"/>
          <w:sz w:val="28"/>
          <w:szCs w:val="28"/>
          <w:lang w:eastAsia="vi-VN" w:bidi="vi-VN"/>
        </w:rPr>
        <w:t>;</w:t>
      </w:r>
      <w:r w:rsidR="00FB758C" w:rsidRPr="00F6483D">
        <w:rPr>
          <w:rFonts w:ascii="Times New Roman" w:hAnsi="Times New Roman"/>
          <w:sz w:val="28"/>
          <w:szCs w:val="28"/>
          <w:lang w:eastAsia="vi-VN" w:bidi="vi-VN"/>
        </w:rPr>
        <w:t xml:space="preserve">  </w:t>
      </w:r>
    </w:p>
    <w:p w14:paraId="16046088" w14:textId="2D21477C" w:rsidR="00FB758C" w:rsidRPr="009C26EB" w:rsidRDefault="009C26EB"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pacing w:val="-6"/>
          <w:sz w:val="28"/>
          <w:szCs w:val="28"/>
          <w:lang w:eastAsia="vi-VN" w:bidi="vi-VN"/>
        </w:rPr>
      </w:pPr>
      <w:bookmarkStart w:id="5" w:name="_Hlk210225451"/>
      <w:r>
        <w:rPr>
          <w:rFonts w:ascii="Times New Roman" w:hAnsi="Times New Roman"/>
          <w:sz w:val="28"/>
          <w:szCs w:val="28"/>
          <w:lang w:eastAsia="vi-VN" w:bidi="vi-VN"/>
        </w:rPr>
        <w:t xml:space="preserve">- </w:t>
      </w:r>
      <w:r w:rsidR="00FB758C" w:rsidRPr="00F6483D">
        <w:rPr>
          <w:rFonts w:ascii="Times New Roman" w:hAnsi="Times New Roman"/>
          <w:sz w:val="28"/>
          <w:szCs w:val="28"/>
          <w:lang w:eastAsia="vi-VN" w:bidi="vi-VN"/>
        </w:rPr>
        <w:t xml:space="preserve">Nghị quyết số 11/2023/NQ-HĐND ngày 08 tháng 12 năm 2023 của Hội đồng </w:t>
      </w:r>
      <w:r w:rsidR="00E6695E" w:rsidRPr="00F6483D">
        <w:rPr>
          <w:rFonts w:ascii="Times New Roman" w:hAnsi="Times New Roman"/>
          <w:sz w:val="28"/>
          <w:szCs w:val="28"/>
          <w:lang w:eastAsia="vi-VN" w:bidi="vi-VN"/>
        </w:rPr>
        <w:t xml:space="preserve">nhân dân thành phố Cần Thơ </w:t>
      </w:r>
      <w:r w:rsidR="00FB758C" w:rsidRPr="00F6483D">
        <w:rPr>
          <w:rFonts w:ascii="Times New Roman" w:hAnsi="Times New Roman"/>
          <w:sz w:val="28"/>
          <w:szCs w:val="28"/>
          <w:lang w:eastAsia="vi-VN" w:bidi="vi-VN"/>
        </w:rPr>
        <w:t xml:space="preserve">quy định chính sách hỗ trợ giáo dục nghề </w:t>
      </w:r>
      <w:r w:rsidR="00FB758C" w:rsidRPr="009C26EB">
        <w:rPr>
          <w:rFonts w:ascii="Times New Roman" w:hAnsi="Times New Roman"/>
          <w:spacing w:val="-6"/>
          <w:sz w:val="28"/>
          <w:szCs w:val="28"/>
          <w:lang w:eastAsia="vi-VN" w:bidi="vi-VN"/>
        </w:rPr>
        <w:t>nghiệp, việc làm và chuyển dịch cơ cấu lao động từ nông nghiệp sang phi nông nghiệp</w:t>
      </w:r>
      <w:bookmarkEnd w:id="5"/>
      <w:r w:rsidR="00FB758C" w:rsidRPr="009C26EB">
        <w:rPr>
          <w:rFonts w:ascii="Times New Roman" w:hAnsi="Times New Roman"/>
          <w:spacing w:val="-6"/>
          <w:sz w:val="28"/>
          <w:szCs w:val="28"/>
          <w:lang w:eastAsia="vi-VN" w:bidi="vi-VN"/>
        </w:rPr>
        <w:t xml:space="preserve">.  </w:t>
      </w:r>
    </w:p>
    <w:p w14:paraId="074FF116" w14:textId="24A563EC" w:rsidR="0039084B" w:rsidRPr="00F6483D" w:rsidRDefault="00FB758C"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lang w:eastAsia="vi-VN" w:bidi="vi-VN"/>
        </w:rPr>
      </w:pPr>
      <w:r w:rsidRPr="00F6483D">
        <w:rPr>
          <w:rFonts w:ascii="Times New Roman" w:hAnsi="Times New Roman"/>
          <w:bCs/>
          <w:sz w:val="28"/>
          <w:szCs w:val="28"/>
          <w:lang w:eastAsia="vi-VN" w:bidi="vi-VN"/>
        </w:rPr>
        <w:t>(4) Cho vay học sinh, sinh viên tham gia chương trình du học sinh: Theo</w:t>
      </w:r>
      <w:r w:rsidRPr="00F6483D">
        <w:rPr>
          <w:rFonts w:ascii="Times New Roman" w:hAnsi="Times New Roman"/>
          <w:b/>
          <w:bCs/>
          <w:sz w:val="28"/>
          <w:szCs w:val="28"/>
          <w:lang w:eastAsia="vi-VN" w:bidi="vi-VN"/>
        </w:rPr>
        <w:t xml:space="preserve"> </w:t>
      </w:r>
      <w:r w:rsidRPr="00F6483D">
        <w:rPr>
          <w:rFonts w:ascii="Times New Roman" w:hAnsi="Times New Roman"/>
          <w:sz w:val="28"/>
          <w:szCs w:val="28"/>
          <w:lang w:eastAsia="vi-VN" w:bidi="vi-VN"/>
        </w:rPr>
        <w:t>Nghị quyết số 02/2023/NQ-HĐND ngày 11 tháng 7 năm 2023 của Hội đồ</w:t>
      </w:r>
      <w:r w:rsidR="00E6695E" w:rsidRPr="00F6483D">
        <w:rPr>
          <w:rFonts w:ascii="Times New Roman" w:hAnsi="Times New Roman"/>
          <w:sz w:val="28"/>
          <w:szCs w:val="28"/>
          <w:lang w:eastAsia="vi-VN" w:bidi="vi-VN"/>
        </w:rPr>
        <w:t xml:space="preserve">ng nhân dân tỉnh Sóc Trăng </w:t>
      </w:r>
      <w:r w:rsidRPr="00F6483D">
        <w:rPr>
          <w:rFonts w:ascii="Times New Roman" w:hAnsi="Times New Roman"/>
          <w:sz w:val="28"/>
          <w:szCs w:val="28"/>
          <w:lang w:eastAsia="vi-VN" w:bidi="vi-VN"/>
        </w:rPr>
        <w:t xml:space="preserve">quy định chính sách hỗ trợ vốn vay đối với người lao động </w:t>
      </w:r>
      <w:r w:rsidRPr="00F6483D">
        <w:rPr>
          <w:rFonts w:ascii="Times New Roman" w:hAnsi="Times New Roman"/>
          <w:sz w:val="28"/>
          <w:szCs w:val="28"/>
          <w:lang w:eastAsia="vi-VN" w:bidi="vi-VN"/>
        </w:rPr>
        <w:lastRenderedPageBreak/>
        <w:t>tỉnh</w:t>
      </w:r>
      <w:r w:rsidR="00E6695E" w:rsidRPr="00F6483D">
        <w:rPr>
          <w:rFonts w:ascii="Times New Roman" w:hAnsi="Times New Roman"/>
          <w:sz w:val="28"/>
          <w:szCs w:val="28"/>
          <w:lang w:eastAsia="vi-VN" w:bidi="vi-VN"/>
        </w:rPr>
        <w:t xml:space="preserve"> Sóc Trăng </w:t>
      </w:r>
      <w:r w:rsidRPr="00F6483D">
        <w:rPr>
          <w:rFonts w:ascii="Times New Roman" w:hAnsi="Times New Roman"/>
          <w:sz w:val="28"/>
          <w:szCs w:val="28"/>
          <w:lang w:eastAsia="vi-VN" w:bidi="vi-VN"/>
        </w:rPr>
        <w:t>đi làm việc ở nước ngoài theo hợp đồng và học sinh, sinh viên tham gia chương trình du học sinh vừa học vừa làm.</w:t>
      </w:r>
    </w:p>
    <w:p w14:paraId="3CCF4420" w14:textId="3F17B81F" w:rsidR="0039084B" w:rsidRPr="00F6483D" w:rsidRDefault="00FB758C"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shd w:val="clear" w:color="auto" w:fill="FFFFFF"/>
          <w:lang w:val="nl-NL"/>
        </w:rPr>
      </w:pPr>
      <w:r w:rsidRPr="00F6483D">
        <w:rPr>
          <w:rFonts w:ascii="Times New Roman" w:hAnsi="Times New Roman"/>
          <w:sz w:val="28"/>
          <w:szCs w:val="28"/>
          <w:shd w:val="clear" w:color="auto" w:fill="FFFFFF"/>
          <w:lang w:val="nl-NL"/>
        </w:rPr>
        <w:t xml:space="preserve">(5) </w:t>
      </w:r>
      <w:bookmarkStart w:id="6" w:name="_Hlk210225737"/>
      <w:r w:rsidRPr="00F6483D">
        <w:rPr>
          <w:rFonts w:ascii="Times New Roman" w:hAnsi="Times New Roman"/>
          <w:sz w:val="28"/>
          <w:szCs w:val="28"/>
          <w:shd w:val="clear" w:color="auto" w:fill="FFFFFF"/>
          <w:lang w:val="nl-NL"/>
        </w:rPr>
        <w:t>Cho vay hỗ trợ sản xuất đối với hộ gia đình người có công với cách mạng: Theo Nghị quyết số 30/2017/NQ-HĐND ngày 05 tháng 4 năm 2017 của Hội đồ</w:t>
      </w:r>
      <w:r w:rsidR="00E6695E" w:rsidRPr="00F6483D">
        <w:rPr>
          <w:rFonts w:ascii="Times New Roman" w:hAnsi="Times New Roman"/>
          <w:sz w:val="28"/>
          <w:szCs w:val="28"/>
          <w:shd w:val="clear" w:color="auto" w:fill="FFFFFF"/>
          <w:lang w:val="nl-NL"/>
        </w:rPr>
        <w:t xml:space="preserve">ng nhân dân tỉnh Hậu Giang </w:t>
      </w:r>
      <w:r w:rsidRPr="00F6483D">
        <w:rPr>
          <w:rFonts w:ascii="Times New Roman" w:hAnsi="Times New Roman"/>
          <w:sz w:val="28"/>
          <w:szCs w:val="28"/>
          <w:shd w:val="clear" w:color="auto" w:fill="FFFFFF"/>
          <w:lang w:val="nl-NL"/>
        </w:rPr>
        <w:t xml:space="preserve">quy định đối tượng cho vay vốn hỗ trợ sản xuất từ nguồn vốn ngân sách địa phương ủy thác qua Chi nhánh NHCSXH tỉnh và Nghị quyết số 36/2021/NQ-HĐND ngày 09 tháng 12 năm </w:t>
      </w:r>
      <w:r w:rsidR="00FB0177" w:rsidRPr="00F6483D">
        <w:rPr>
          <w:rFonts w:ascii="Times New Roman" w:hAnsi="Times New Roman"/>
          <w:sz w:val="28"/>
          <w:szCs w:val="28"/>
          <w:shd w:val="clear" w:color="auto" w:fill="FFFFFF"/>
          <w:lang w:val="nl-NL"/>
        </w:rPr>
        <w:t>2021</w:t>
      </w:r>
      <w:r w:rsidRPr="00F6483D">
        <w:rPr>
          <w:rFonts w:ascii="Times New Roman" w:hAnsi="Times New Roman"/>
          <w:sz w:val="28"/>
          <w:szCs w:val="28"/>
          <w:shd w:val="clear" w:color="auto" w:fill="FFFFFF"/>
          <w:lang w:val="nl-NL"/>
        </w:rPr>
        <w:t xml:space="preserve"> của Hội đồng nhân dân tỉnh Hậu</w:t>
      </w:r>
      <w:r w:rsidR="00E6695E" w:rsidRPr="00F6483D">
        <w:rPr>
          <w:rFonts w:ascii="Times New Roman" w:hAnsi="Times New Roman"/>
          <w:sz w:val="28"/>
          <w:szCs w:val="28"/>
          <w:shd w:val="clear" w:color="auto" w:fill="FFFFFF"/>
          <w:lang w:val="nl-NL"/>
        </w:rPr>
        <w:t xml:space="preserve"> Giang </w:t>
      </w:r>
      <w:r w:rsidR="00FB0177" w:rsidRPr="00F6483D">
        <w:rPr>
          <w:rFonts w:ascii="Times New Roman" w:hAnsi="Times New Roman"/>
          <w:sz w:val="28"/>
          <w:szCs w:val="28"/>
          <w:shd w:val="clear" w:color="auto" w:fill="FFFFFF"/>
          <w:lang w:val="nl-NL"/>
        </w:rPr>
        <w:t>b</w:t>
      </w:r>
      <w:r w:rsidRPr="00F6483D">
        <w:rPr>
          <w:rFonts w:ascii="Times New Roman" w:hAnsi="Times New Roman"/>
          <w:sz w:val="28"/>
          <w:szCs w:val="28"/>
          <w:shd w:val="clear" w:color="auto" w:fill="FFFFFF"/>
          <w:lang w:val="nl-NL"/>
        </w:rPr>
        <w:t xml:space="preserve">ổ sung Nghị quyết số 30/2017/NQ-HĐND ngày 05 tháng 4 năm 2017 của Hội đồng nhân dân tỉnh Hậu Giang quy định đối tượng cho vay vốn hỗ trợ sản xuất từ nguồn vốn ngân sách địa phương ủy thác </w:t>
      </w:r>
      <w:r w:rsidR="00CF7353" w:rsidRPr="00F6483D">
        <w:rPr>
          <w:rFonts w:ascii="Times New Roman" w:hAnsi="Times New Roman"/>
          <w:sz w:val="28"/>
          <w:szCs w:val="28"/>
          <w:shd w:val="clear" w:color="auto" w:fill="FFFFFF"/>
          <w:lang w:val="nl-NL"/>
        </w:rPr>
        <w:t>qu</w:t>
      </w:r>
      <w:r w:rsidRPr="00F6483D">
        <w:rPr>
          <w:rFonts w:ascii="Times New Roman" w:hAnsi="Times New Roman"/>
          <w:sz w:val="28"/>
          <w:szCs w:val="28"/>
          <w:shd w:val="clear" w:color="auto" w:fill="FFFFFF"/>
          <w:lang w:val="nl-NL"/>
        </w:rPr>
        <w:t xml:space="preserve">a Chi nhánh </w:t>
      </w:r>
      <w:r w:rsidR="00CF7353" w:rsidRPr="00F6483D">
        <w:rPr>
          <w:rFonts w:ascii="Times New Roman" w:hAnsi="Times New Roman"/>
          <w:sz w:val="28"/>
          <w:szCs w:val="28"/>
          <w:shd w:val="clear" w:color="auto" w:fill="FFFFFF"/>
          <w:lang w:val="nl-NL"/>
        </w:rPr>
        <w:t xml:space="preserve">Ngân hàng Chính sách xã hội </w:t>
      </w:r>
      <w:r w:rsidRPr="00F6483D">
        <w:rPr>
          <w:rFonts w:ascii="Times New Roman" w:hAnsi="Times New Roman"/>
          <w:sz w:val="28"/>
          <w:szCs w:val="28"/>
          <w:shd w:val="clear" w:color="auto" w:fill="FFFFFF"/>
          <w:lang w:val="nl-NL"/>
        </w:rPr>
        <w:t>tỉnh.</w:t>
      </w:r>
    </w:p>
    <w:bookmarkEnd w:id="6"/>
    <w:p w14:paraId="2B2E876B" w14:textId="770EE4A7" w:rsidR="00025AE2" w:rsidRPr="00F6483D" w:rsidRDefault="00FB758C" w:rsidP="00E6695E">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shd w:val="clear" w:color="auto" w:fill="FFFFFF"/>
          <w:lang w:val="nl-NL"/>
        </w:rPr>
      </w:pPr>
      <w:r w:rsidRPr="00F6483D">
        <w:rPr>
          <w:rFonts w:ascii="Times New Roman" w:hAnsi="Times New Roman"/>
          <w:sz w:val="28"/>
          <w:szCs w:val="28"/>
          <w:shd w:val="clear" w:color="auto" w:fill="FFFFFF"/>
          <w:lang w:val="nl-NL"/>
        </w:rPr>
        <w:t xml:space="preserve">(6) Cho vay hộ đồng bào dân tộc thiểu số để phát triển sản xuất, kinh doanh: Theo </w:t>
      </w:r>
      <w:bookmarkStart w:id="7" w:name="_Hlk210225766"/>
      <w:r w:rsidRPr="00F6483D">
        <w:rPr>
          <w:rFonts w:ascii="Times New Roman" w:hAnsi="Times New Roman"/>
          <w:sz w:val="28"/>
          <w:szCs w:val="28"/>
          <w:shd w:val="clear" w:color="auto" w:fill="FFFFFF"/>
          <w:lang w:val="nl-NL"/>
        </w:rPr>
        <w:t>Nghị quyết số 111/2024/QH15 ngày 18 tháng 01 năm 2024 của Quốc hội về một số cơ chế, chính sách đặc thù thực hiện các Chương trình mục tiêu quốc gia</w:t>
      </w:r>
      <w:r w:rsidR="00025AE2" w:rsidRPr="00F6483D">
        <w:rPr>
          <w:rFonts w:ascii="Times New Roman" w:hAnsi="Times New Roman"/>
          <w:sz w:val="28"/>
          <w:szCs w:val="28"/>
          <w:shd w:val="clear" w:color="auto" w:fill="FFFFFF"/>
          <w:lang w:val="nl-NL"/>
        </w:rPr>
        <w:t xml:space="preserve">; Nghị </w:t>
      </w:r>
      <w:r w:rsidR="00025AE2" w:rsidRPr="00F6483D">
        <w:rPr>
          <w:rFonts w:ascii="Times New Roman" w:hAnsi="Times New Roman" w:hint="eastAsia"/>
          <w:sz w:val="28"/>
          <w:szCs w:val="28"/>
          <w:shd w:val="clear" w:color="auto" w:fill="FFFFFF"/>
          <w:lang w:val="nl-NL"/>
        </w:rPr>
        <w:t>đ</w:t>
      </w:r>
      <w:r w:rsidR="00025AE2" w:rsidRPr="00F6483D">
        <w:rPr>
          <w:rFonts w:ascii="Times New Roman" w:hAnsi="Times New Roman"/>
          <w:sz w:val="28"/>
          <w:szCs w:val="28"/>
          <w:shd w:val="clear" w:color="auto" w:fill="FFFFFF"/>
          <w:lang w:val="nl-NL"/>
        </w:rPr>
        <w:t>ịnh số 28/2022/N</w:t>
      </w:r>
      <w:r w:rsidR="00025AE2" w:rsidRPr="00F6483D">
        <w:rPr>
          <w:rFonts w:ascii="Times New Roman" w:hAnsi="Times New Roman" w:hint="eastAsia"/>
          <w:sz w:val="28"/>
          <w:szCs w:val="28"/>
          <w:shd w:val="clear" w:color="auto" w:fill="FFFFFF"/>
          <w:lang w:val="nl-NL"/>
        </w:rPr>
        <w:t>Đ</w:t>
      </w:r>
      <w:r w:rsidR="00025AE2" w:rsidRPr="00F6483D">
        <w:rPr>
          <w:rFonts w:ascii="Times New Roman" w:hAnsi="Times New Roman"/>
          <w:sz w:val="28"/>
          <w:szCs w:val="28"/>
          <w:shd w:val="clear" w:color="auto" w:fill="FFFFFF"/>
          <w:lang w:val="nl-NL"/>
        </w:rPr>
        <w:t>-CP ngày 26 tháng 4 n</w:t>
      </w:r>
      <w:r w:rsidR="00025AE2" w:rsidRPr="00F6483D">
        <w:rPr>
          <w:rFonts w:ascii="Times New Roman" w:hAnsi="Times New Roman" w:hint="eastAsia"/>
          <w:sz w:val="28"/>
          <w:szCs w:val="28"/>
          <w:shd w:val="clear" w:color="auto" w:fill="FFFFFF"/>
          <w:lang w:val="nl-NL"/>
        </w:rPr>
        <w:t>ă</w:t>
      </w:r>
      <w:r w:rsidR="00025AE2" w:rsidRPr="00F6483D">
        <w:rPr>
          <w:rFonts w:ascii="Times New Roman" w:hAnsi="Times New Roman"/>
          <w:sz w:val="28"/>
          <w:szCs w:val="28"/>
          <w:shd w:val="clear" w:color="auto" w:fill="FFFFFF"/>
          <w:lang w:val="nl-NL"/>
        </w:rPr>
        <w:t xml:space="preserve">m 2022 của Chính phủ về chính sách tín dụng </w:t>
      </w:r>
      <w:r w:rsidR="00025AE2" w:rsidRPr="00F6483D">
        <w:rPr>
          <w:rFonts w:ascii="Times New Roman" w:hAnsi="Times New Roman" w:hint="eastAsia"/>
          <w:sz w:val="28"/>
          <w:szCs w:val="28"/>
          <w:shd w:val="clear" w:color="auto" w:fill="FFFFFF"/>
          <w:lang w:val="nl-NL"/>
        </w:rPr>
        <w:t>ư</w:t>
      </w:r>
      <w:r w:rsidR="00025AE2" w:rsidRPr="00F6483D">
        <w:rPr>
          <w:rFonts w:ascii="Times New Roman" w:hAnsi="Times New Roman"/>
          <w:sz w:val="28"/>
          <w:szCs w:val="28"/>
          <w:shd w:val="clear" w:color="auto" w:fill="FFFFFF"/>
          <w:lang w:val="nl-NL"/>
        </w:rPr>
        <w:t xml:space="preserve">u </w:t>
      </w:r>
      <w:r w:rsidR="00025AE2" w:rsidRPr="00F6483D">
        <w:rPr>
          <w:rFonts w:ascii="Times New Roman" w:hAnsi="Times New Roman" w:hint="eastAsia"/>
          <w:sz w:val="28"/>
          <w:szCs w:val="28"/>
          <w:shd w:val="clear" w:color="auto" w:fill="FFFFFF"/>
          <w:lang w:val="nl-NL"/>
        </w:rPr>
        <w:t>đã</w:t>
      </w:r>
      <w:r w:rsidR="00025AE2" w:rsidRPr="00F6483D">
        <w:rPr>
          <w:rFonts w:ascii="Times New Roman" w:hAnsi="Times New Roman"/>
          <w:sz w:val="28"/>
          <w:szCs w:val="28"/>
          <w:shd w:val="clear" w:color="auto" w:fill="FFFFFF"/>
          <w:lang w:val="nl-NL"/>
        </w:rPr>
        <w:t>i thực hiện Ch</w:t>
      </w:r>
      <w:r w:rsidR="00025AE2" w:rsidRPr="00F6483D">
        <w:rPr>
          <w:rFonts w:ascii="Times New Roman" w:hAnsi="Times New Roman" w:hint="eastAsia"/>
          <w:sz w:val="28"/>
          <w:szCs w:val="28"/>
          <w:shd w:val="clear" w:color="auto" w:fill="FFFFFF"/>
          <w:lang w:val="nl-NL"/>
        </w:rPr>
        <w:t>ươ</w:t>
      </w:r>
      <w:r w:rsidR="00025AE2" w:rsidRPr="00F6483D">
        <w:rPr>
          <w:rFonts w:ascii="Times New Roman" w:hAnsi="Times New Roman"/>
          <w:sz w:val="28"/>
          <w:szCs w:val="28"/>
          <w:shd w:val="clear" w:color="auto" w:fill="FFFFFF"/>
          <w:lang w:val="nl-NL"/>
        </w:rPr>
        <w:t xml:space="preserve">ng trình mục tiêu quốc gia phát triển kinh tế </w:t>
      </w:r>
      <w:r w:rsidR="00E6695E" w:rsidRPr="00F6483D">
        <w:rPr>
          <w:rFonts w:ascii="Times New Roman" w:hAnsi="Times New Roman"/>
          <w:sz w:val="28"/>
          <w:szCs w:val="28"/>
          <w:shd w:val="clear" w:color="auto" w:fill="FFFFFF"/>
          <w:lang w:val="nl-NL"/>
        </w:rPr>
        <w:t>-</w:t>
      </w:r>
      <w:r w:rsidR="00025AE2" w:rsidRPr="00F6483D">
        <w:rPr>
          <w:rFonts w:ascii="Times New Roman" w:hAnsi="Times New Roman"/>
          <w:sz w:val="28"/>
          <w:szCs w:val="28"/>
          <w:shd w:val="clear" w:color="auto" w:fill="FFFFFF"/>
          <w:lang w:val="nl-NL"/>
        </w:rPr>
        <w:t xml:space="preserve"> xã hội vùng </w:t>
      </w:r>
      <w:r w:rsidR="00025AE2" w:rsidRPr="00F6483D">
        <w:rPr>
          <w:rFonts w:ascii="Times New Roman" w:hAnsi="Times New Roman" w:hint="eastAsia"/>
          <w:sz w:val="28"/>
          <w:szCs w:val="28"/>
          <w:shd w:val="clear" w:color="auto" w:fill="FFFFFF"/>
          <w:lang w:val="nl-NL"/>
        </w:rPr>
        <w:t>đ</w:t>
      </w:r>
      <w:r w:rsidR="00025AE2" w:rsidRPr="00F6483D">
        <w:rPr>
          <w:rFonts w:ascii="Times New Roman" w:hAnsi="Times New Roman"/>
          <w:sz w:val="28"/>
          <w:szCs w:val="28"/>
          <w:shd w:val="clear" w:color="auto" w:fill="FFFFFF"/>
          <w:lang w:val="nl-NL"/>
        </w:rPr>
        <w:t xml:space="preserve">ồng bào dân tộc thiểu số và miền núi giai </w:t>
      </w:r>
      <w:r w:rsidR="00025AE2" w:rsidRPr="00F6483D">
        <w:rPr>
          <w:rFonts w:ascii="Times New Roman" w:hAnsi="Times New Roman" w:hint="eastAsia"/>
          <w:sz w:val="28"/>
          <w:szCs w:val="28"/>
          <w:shd w:val="clear" w:color="auto" w:fill="FFFFFF"/>
          <w:lang w:val="nl-NL"/>
        </w:rPr>
        <w:t>đ</w:t>
      </w:r>
      <w:r w:rsidR="00025AE2" w:rsidRPr="00F6483D">
        <w:rPr>
          <w:rFonts w:ascii="Times New Roman" w:hAnsi="Times New Roman"/>
          <w:sz w:val="28"/>
          <w:szCs w:val="28"/>
          <w:shd w:val="clear" w:color="auto" w:fill="FFFFFF"/>
          <w:lang w:val="nl-NL"/>
        </w:rPr>
        <w:t>oạn từ n</w:t>
      </w:r>
      <w:r w:rsidR="00025AE2" w:rsidRPr="00F6483D">
        <w:rPr>
          <w:rFonts w:ascii="Times New Roman" w:hAnsi="Times New Roman" w:hint="eastAsia"/>
          <w:sz w:val="28"/>
          <w:szCs w:val="28"/>
          <w:shd w:val="clear" w:color="auto" w:fill="FFFFFF"/>
          <w:lang w:val="nl-NL"/>
        </w:rPr>
        <w:t>ă</w:t>
      </w:r>
      <w:r w:rsidR="00025AE2" w:rsidRPr="00F6483D">
        <w:rPr>
          <w:rFonts w:ascii="Times New Roman" w:hAnsi="Times New Roman"/>
          <w:sz w:val="28"/>
          <w:szCs w:val="28"/>
          <w:shd w:val="clear" w:color="auto" w:fill="FFFFFF"/>
          <w:lang w:val="nl-NL"/>
        </w:rPr>
        <w:t xml:space="preserve">m 2021 </w:t>
      </w:r>
      <w:r w:rsidR="00025AE2" w:rsidRPr="00F6483D">
        <w:rPr>
          <w:rFonts w:ascii="Times New Roman" w:hAnsi="Times New Roman" w:hint="eastAsia"/>
          <w:sz w:val="28"/>
          <w:szCs w:val="28"/>
          <w:shd w:val="clear" w:color="auto" w:fill="FFFFFF"/>
          <w:lang w:val="nl-NL"/>
        </w:rPr>
        <w:t>đ</w:t>
      </w:r>
      <w:r w:rsidR="00025AE2" w:rsidRPr="00F6483D">
        <w:rPr>
          <w:rFonts w:ascii="Times New Roman" w:hAnsi="Times New Roman"/>
          <w:sz w:val="28"/>
          <w:szCs w:val="28"/>
          <w:shd w:val="clear" w:color="auto" w:fill="FFFFFF"/>
          <w:lang w:val="nl-NL"/>
        </w:rPr>
        <w:t>ến n</w:t>
      </w:r>
      <w:r w:rsidR="00025AE2" w:rsidRPr="00F6483D">
        <w:rPr>
          <w:rFonts w:ascii="Times New Roman" w:hAnsi="Times New Roman" w:hint="eastAsia"/>
          <w:sz w:val="28"/>
          <w:szCs w:val="28"/>
          <w:shd w:val="clear" w:color="auto" w:fill="FFFFFF"/>
          <w:lang w:val="nl-NL"/>
        </w:rPr>
        <w:t>ă</w:t>
      </w:r>
      <w:r w:rsidR="00025AE2" w:rsidRPr="00F6483D">
        <w:rPr>
          <w:rFonts w:ascii="Times New Roman" w:hAnsi="Times New Roman"/>
          <w:sz w:val="28"/>
          <w:szCs w:val="28"/>
          <w:shd w:val="clear" w:color="auto" w:fill="FFFFFF"/>
          <w:lang w:val="nl-NL"/>
        </w:rPr>
        <w:t xml:space="preserve">m 2030, giai </w:t>
      </w:r>
      <w:r w:rsidR="00025AE2" w:rsidRPr="00F6483D">
        <w:rPr>
          <w:rFonts w:ascii="Times New Roman" w:hAnsi="Times New Roman" w:hint="eastAsia"/>
          <w:sz w:val="28"/>
          <w:szCs w:val="28"/>
          <w:shd w:val="clear" w:color="auto" w:fill="FFFFFF"/>
          <w:lang w:val="nl-NL"/>
        </w:rPr>
        <w:t>đ</w:t>
      </w:r>
      <w:r w:rsidR="00025AE2" w:rsidRPr="00F6483D">
        <w:rPr>
          <w:rFonts w:ascii="Times New Roman" w:hAnsi="Times New Roman"/>
          <w:sz w:val="28"/>
          <w:szCs w:val="28"/>
          <w:shd w:val="clear" w:color="auto" w:fill="FFFFFF"/>
          <w:lang w:val="nl-NL"/>
        </w:rPr>
        <w:t>oạn 1: từ n</w:t>
      </w:r>
      <w:r w:rsidR="00025AE2" w:rsidRPr="00F6483D">
        <w:rPr>
          <w:rFonts w:ascii="Times New Roman" w:hAnsi="Times New Roman" w:hint="eastAsia"/>
          <w:sz w:val="28"/>
          <w:szCs w:val="28"/>
          <w:shd w:val="clear" w:color="auto" w:fill="FFFFFF"/>
          <w:lang w:val="nl-NL"/>
        </w:rPr>
        <w:t>ă</w:t>
      </w:r>
      <w:r w:rsidR="00025AE2" w:rsidRPr="00F6483D">
        <w:rPr>
          <w:rFonts w:ascii="Times New Roman" w:hAnsi="Times New Roman"/>
          <w:sz w:val="28"/>
          <w:szCs w:val="28"/>
          <w:shd w:val="clear" w:color="auto" w:fill="FFFFFF"/>
          <w:lang w:val="nl-NL"/>
        </w:rPr>
        <w:t xml:space="preserve">m 2021 </w:t>
      </w:r>
      <w:r w:rsidR="00025AE2" w:rsidRPr="00F6483D">
        <w:rPr>
          <w:rFonts w:ascii="Times New Roman" w:hAnsi="Times New Roman" w:hint="eastAsia"/>
          <w:sz w:val="28"/>
          <w:szCs w:val="28"/>
          <w:shd w:val="clear" w:color="auto" w:fill="FFFFFF"/>
          <w:lang w:val="nl-NL"/>
        </w:rPr>
        <w:t>đ</w:t>
      </w:r>
      <w:r w:rsidR="00025AE2" w:rsidRPr="00F6483D">
        <w:rPr>
          <w:rFonts w:ascii="Times New Roman" w:hAnsi="Times New Roman"/>
          <w:sz w:val="28"/>
          <w:szCs w:val="28"/>
          <w:shd w:val="clear" w:color="auto" w:fill="FFFFFF"/>
          <w:lang w:val="nl-NL"/>
        </w:rPr>
        <w:t>ến n</w:t>
      </w:r>
      <w:r w:rsidR="00025AE2" w:rsidRPr="00F6483D">
        <w:rPr>
          <w:rFonts w:ascii="Times New Roman" w:hAnsi="Times New Roman" w:hint="eastAsia"/>
          <w:sz w:val="28"/>
          <w:szCs w:val="28"/>
          <w:shd w:val="clear" w:color="auto" w:fill="FFFFFF"/>
          <w:lang w:val="nl-NL"/>
        </w:rPr>
        <w:t>ă</w:t>
      </w:r>
      <w:r w:rsidR="00025AE2" w:rsidRPr="00F6483D">
        <w:rPr>
          <w:rFonts w:ascii="Times New Roman" w:hAnsi="Times New Roman"/>
          <w:sz w:val="28"/>
          <w:szCs w:val="28"/>
          <w:shd w:val="clear" w:color="auto" w:fill="FFFFFF"/>
          <w:lang w:val="nl-NL"/>
        </w:rPr>
        <w:t>m 2025.</w:t>
      </w:r>
    </w:p>
    <w:bookmarkEnd w:id="7"/>
    <w:p w14:paraId="2E74DB84" w14:textId="6A1EF32E" w:rsidR="00FB758C" w:rsidRPr="00F6483D" w:rsidRDefault="00FB758C"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shd w:val="clear" w:color="auto" w:fill="FFFFFF"/>
          <w:lang w:val="nl-NL"/>
        </w:rPr>
      </w:pPr>
      <w:r w:rsidRPr="00F6483D">
        <w:rPr>
          <w:rFonts w:ascii="Times New Roman" w:hAnsi="Times New Roman"/>
          <w:sz w:val="28"/>
          <w:szCs w:val="28"/>
          <w:shd w:val="clear" w:color="auto" w:fill="FFFFFF"/>
          <w:lang w:val="nl-NL"/>
        </w:rPr>
        <w:t xml:space="preserve">(7) </w:t>
      </w:r>
      <w:bookmarkStart w:id="8" w:name="_Hlk210225789"/>
      <w:r w:rsidRPr="00F6483D">
        <w:rPr>
          <w:rFonts w:ascii="Times New Roman" w:hAnsi="Times New Roman"/>
          <w:sz w:val="28"/>
          <w:szCs w:val="28"/>
          <w:shd w:val="clear" w:color="auto" w:fill="FFFFFF"/>
          <w:lang w:val="nl-NL"/>
        </w:rPr>
        <w:t>Cho vay Người chấp hành xong án phạt tù</w:t>
      </w:r>
      <w:r w:rsidR="00EA4D1B" w:rsidRPr="00F6483D">
        <w:rPr>
          <w:rFonts w:ascii="Times New Roman" w:hAnsi="Times New Roman"/>
          <w:sz w:val="28"/>
          <w:szCs w:val="28"/>
          <w:shd w:val="clear" w:color="auto" w:fill="FFFFFF"/>
          <w:lang w:val="nl-NL"/>
        </w:rPr>
        <w:t xml:space="preserve"> the</w:t>
      </w:r>
      <w:r w:rsidRPr="00F6483D">
        <w:rPr>
          <w:rFonts w:ascii="Times New Roman" w:hAnsi="Times New Roman"/>
          <w:sz w:val="28"/>
          <w:szCs w:val="28"/>
          <w:shd w:val="clear" w:color="auto" w:fill="FFFFFF"/>
          <w:lang w:val="nl-NL"/>
        </w:rPr>
        <w:t>o Quyết định số 22/2023/QĐ-TTg ngày 17 tháng 8 năm 2023 của Thủ tướng Chính phủ về tín dụng đối với người chấp hành xong án phạt tù.</w:t>
      </w:r>
    </w:p>
    <w:bookmarkEnd w:id="8"/>
    <w:p w14:paraId="61946500" w14:textId="1F9AF008" w:rsidR="00CF7353" w:rsidRPr="00F6483D" w:rsidRDefault="00FB758C"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lang w:eastAsia="vi-VN" w:bidi="vi-VN"/>
        </w:rPr>
        <w:t>(</w:t>
      </w:r>
      <w:r w:rsidRPr="00F6483D">
        <w:rPr>
          <w:rFonts w:ascii="Times New Roman" w:hAnsi="Times New Roman"/>
          <w:sz w:val="28"/>
          <w:szCs w:val="28"/>
        </w:rPr>
        <w:t xml:space="preserve">8) Cho vay </w:t>
      </w:r>
      <w:r w:rsidR="00CB575C" w:rsidRPr="00F6483D">
        <w:rPr>
          <w:rFonts w:ascii="Times New Roman" w:hAnsi="Times New Roman"/>
          <w:sz w:val="28"/>
          <w:szCs w:val="28"/>
        </w:rPr>
        <w:t>tín dụng cấp nước sạch và vệ sinh môi trường</w:t>
      </w:r>
      <w:r w:rsidR="00EA4D1B" w:rsidRPr="00F6483D">
        <w:rPr>
          <w:rFonts w:ascii="Times New Roman" w:hAnsi="Times New Roman"/>
          <w:sz w:val="28"/>
          <w:szCs w:val="28"/>
        </w:rPr>
        <w:t xml:space="preserve"> t</w:t>
      </w:r>
      <w:r w:rsidR="00CB575C" w:rsidRPr="00F6483D">
        <w:rPr>
          <w:rFonts w:ascii="Times New Roman" w:hAnsi="Times New Roman"/>
          <w:sz w:val="28"/>
          <w:szCs w:val="28"/>
        </w:rPr>
        <w:t xml:space="preserve">heo </w:t>
      </w:r>
      <w:bookmarkStart w:id="9" w:name="_Hlk210225813"/>
      <w:r w:rsidRPr="00F6483D">
        <w:rPr>
          <w:rFonts w:ascii="Times New Roman" w:hAnsi="Times New Roman"/>
          <w:sz w:val="28"/>
          <w:szCs w:val="28"/>
        </w:rPr>
        <w:t>Quyết định số 10/2024/QĐ-TTg ngày 14 tháng 8 năm 2024 của Thủ tướng Chính phủ về tín dụng thực hiện cấp nước sạch và vệ sinh môi trường nông thôn</w:t>
      </w:r>
      <w:r w:rsidR="00DC2F89" w:rsidRPr="00F6483D">
        <w:rPr>
          <w:rFonts w:ascii="Times New Roman" w:hAnsi="Times New Roman"/>
          <w:sz w:val="28"/>
          <w:szCs w:val="28"/>
        </w:rPr>
        <w:t xml:space="preserve"> và Quyết định số 1776/QĐ-UBND ngày 12 tháng 8 năm 2024 của Ủy ban nhân dân thành phố về việc ban hành Quy chế quản lý và sử dụng nguồn vốn từ ngân sách địa phương ủy thác qua Chi nhánh Ngân hàng Chính sách xã hội thành phố Cần Thơ để cho vay đối với người nghèo và các đối tượng chính sách khác trên địa bàn thành phố Cần Thơ. </w:t>
      </w:r>
    </w:p>
    <w:bookmarkEnd w:id="9"/>
    <w:p w14:paraId="6FBF2350" w14:textId="7552AA05" w:rsidR="00A41D36" w:rsidRPr="00F6483D" w:rsidRDefault="00A41D36"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b/>
          <w:bCs/>
          <w:sz w:val="28"/>
          <w:szCs w:val="28"/>
        </w:rPr>
      </w:pPr>
      <w:r w:rsidRPr="00F6483D">
        <w:rPr>
          <w:rFonts w:ascii="Times New Roman" w:hAnsi="Times New Roman"/>
          <w:spacing w:val="4"/>
          <w:sz w:val="28"/>
          <w:szCs w:val="28"/>
        </w:rPr>
        <w:t>Do đó, việc Ủy ban nhân dân t</w:t>
      </w:r>
      <w:r w:rsidR="00025AE2" w:rsidRPr="00F6483D">
        <w:rPr>
          <w:rFonts w:ascii="Times New Roman" w:hAnsi="Times New Roman"/>
          <w:spacing w:val="4"/>
          <w:sz w:val="28"/>
          <w:szCs w:val="28"/>
        </w:rPr>
        <w:t>hành phố</w:t>
      </w:r>
      <w:r w:rsidRPr="00F6483D">
        <w:rPr>
          <w:rFonts w:ascii="Times New Roman" w:hAnsi="Times New Roman"/>
          <w:spacing w:val="4"/>
          <w:sz w:val="28"/>
          <w:szCs w:val="28"/>
        </w:rPr>
        <w:t xml:space="preserve"> trình Hội đồng nhân dân </w:t>
      </w:r>
      <w:r w:rsidR="00C97C0D" w:rsidRPr="00F6483D">
        <w:rPr>
          <w:rFonts w:ascii="Times New Roman" w:hAnsi="Times New Roman"/>
          <w:spacing w:val="4"/>
          <w:sz w:val="28"/>
          <w:szCs w:val="28"/>
        </w:rPr>
        <w:t>thành phố</w:t>
      </w:r>
      <w:r w:rsidRPr="00F6483D">
        <w:rPr>
          <w:rFonts w:ascii="Times New Roman" w:hAnsi="Times New Roman"/>
          <w:spacing w:val="4"/>
          <w:sz w:val="28"/>
          <w:szCs w:val="28"/>
        </w:rPr>
        <w:t xml:space="preserve"> dự thảo Nghị</w:t>
      </w:r>
      <w:r w:rsidRPr="00F6483D">
        <w:rPr>
          <w:rFonts w:ascii="Times New Roman" w:hAnsi="Times New Roman"/>
          <w:sz w:val="28"/>
          <w:szCs w:val="28"/>
        </w:rPr>
        <w:t xml:space="preserve"> quyết </w:t>
      </w:r>
      <w:r w:rsidR="00C97C0D" w:rsidRPr="00F6483D">
        <w:rPr>
          <w:rFonts w:ascii="Times New Roman" w:hAnsi="Times New Roman"/>
          <w:sz w:val="28"/>
          <w:szCs w:val="28"/>
        </w:rPr>
        <w:t xml:space="preserve">quy định tiêu chí bố trí vốn ngân sách địa phương nguồn vốn đầu tư công để ủy thác thực hiện chính sách tín dụng ưu đãi thông qua </w:t>
      </w:r>
      <w:r w:rsidR="00645CEF" w:rsidRPr="00F6483D">
        <w:rPr>
          <w:rFonts w:ascii="Times New Roman" w:hAnsi="Times New Roman"/>
          <w:sz w:val="28"/>
          <w:szCs w:val="28"/>
        </w:rPr>
        <w:t xml:space="preserve">Chi nhánh </w:t>
      </w:r>
      <w:r w:rsidR="00C97C0D" w:rsidRPr="00F6483D">
        <w:rPr>
          <w:rFonts w:ascii="Times New Roman" w:hAnsi="Times New Roman"/>
          <w:sz w:val="28"/>
          <w:szCs w:val="28"/>
        </w:rPr>
        <w:t>Ngân hàng Chính sách xã hội thành phố Cần Thơ, trên địa bàn thành phố Cần Thơ</w:t>
      </w:r>
      <w:r w:rsidRPr="00F6483D">
        <w:rPr>
          <w:rFonts w:ascii="Times New Roman" w:hAnsi="Times New Roman"/>
          <w:sz w:val="28"/>
          <w:szCs w:val="28"/>
        </w:rPr>
        <w:t xml:space="preserve"> là cần thiết, đúng quy định.</w:t>
      </w:r>
    </w:p>
    <w:p w14:paraId="517E2276" w14:textId="77777777" w:rsidR="00CF7353" w:rsidRPr="00F6483D" w:rsidRDefault="00FB758C"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b/>
          <w:bCs/>
          <w:sz w:val="28"/>
          <w:szCs w:val="28"/>
        </w:rPr>
      </w:pPr>
      <w:r w:rsidRPr="00F6483D">
        <w:rPr>
          <w:rFonts w:ascii="Times New Roman" w:hAnsi="Times New Roman"/>
          <w:b/>
          <w:bCs/>
          <w:sz w:val="28"/>
          <w:szCs w:val="28"/>
          <w:lang w:eastAsia="vi-VN" w:bidi="vi-VN"/>
        </w:rPr>
        <w:t xml:space="preserve"> </w:t>
      </w:r>
      <w:r w:rsidR="001C5036" w:rsidRPr="00F6483D">
        <w:rPr>
          <w:rFonts w:ascii="Times New Roman" w:hAnsi="Times New Roman"/>
          <w:b/>
          <w:bCs/>
          <w:sz w:val="28"/>
          <w:szCs w:val="28"/>
          <w:lang w:val="en"/>
        </w:rPr>
        <w:t>II. MỤC</w:t>
      </w:r>
      <w:r w:rsidR="001C5036" w:rsidRPr="00F6483D">
        <w:rPr>
          <w:rFonts w:ascii="Times New Roman" w:hAnsi="Times New Roman"/>
          <w:b/>
          <w:bCs/>
          <w:sz w:val="28"/>
          <w:szCs w:val="28"/>
        </w:rPr>
        <w:t xml:space="preserve"> ĐÍCH BAN HÀNH, QUAN ĐIỂM XÂY DỰNG DỰ THẢO </w:t>
      </w:r>
      <w:r w:rsidR="000D06F0" w:rsidRPr="00F6483D">
        <w:rPr>
          <w:rFonts w:ascii="Times New Roman" w:hAnsi="Times New Roman"/>
          <w:b/>
          <w:bCs/>
          <w:sz w:val="28"/>
          <w:szCs w:val="28"/>
        </w:rPr>
        <w:t>NGHỊ QUYẾT</w:t>
      </w:r>
      <w:r w:rsidR="00CF7353" w:rsidRPr="00F6483D">
        <w:rPr>
          <w:rFonts w:ascii="Times New Roman" w:hAnsi="Times New Roman"/>
          <w:b/>
          <w:bCs/>
          <w:sz w:val="28"/>
          <w:szCs w:val="28"/>
        </w:rPr>
        <w:t xml:space="preserve"> </w:t>
      </w:r>
    </w:p>
    <w:p w14:paraId="2D0670CA" w14:textId="77777777" w:rsidR="00CF7353" w:rsidRPr="00F6483D" w:rsidRDefault="00A41D36"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b/>
          <w:sz w:val="28"/>
          <w:szCs w:val="28"/>
          <w:lang w:val="nl-NL"/>
        </w:rPr>
      </w:pPr>
      <w:r w:rsidRPr="00F6483D">
        <w:rPr>
          <w:rFonts w:ascii="Times New Roman" w:hAnsi="Times New Roman"/>
          <w:b/>
          <w:sz w:val="28"/>
          <w:szCs w:val="28"/>
          <w:lang w:val="nl-NL"/>
        </w:rPr>
        <w:t xml:space="preserve">1. Mục đích ban hành Nghị quyết  </w:t>
      </w:r>
    </w:p>
    <w:p w14:paraId="71FE7233" w14:textId="54406141" w:rsidR="00CF7353" w:rsidRDefault="00A41D36"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shd w:val="clear" w:color="auto" w:fill="FFFFFF"/>
          <w:lang w:val="nl-NL"/>
        </w:rPr>
      </w:pPr>
      <w:r w:rsidRPr="00F6483D">
        <w:rPr>
          <w:rFonts w:ascii="Times New Roman" w:hAnsi="Times New Roman"/>
          <w:sz w:val="28"/>
          <w:szCs w:val="28"/>
          <w:shd w:val="clear" w:color="auto" w:fill="FFFFFF"/>
          <w:lang w:val="nl-NL"/>
        </w:rPr>
        <w:t xml:space="preserve">Xây dựng Nghị quyết nhằm </w:t>
      </w:r>
      <w:r w:rsidR="000D06F0" w:rsidRPr="00F6483D">
        <w:rPr>
          <w:rFonts w:ascii="Times New Roman" w:hAnsi="Times New Roman"/>
          <w:sz w:val="28"/>
          <w:szCs w:val="28"/>
          <w:shd w:val="clear" w:color="auto" w:fill="FFFFFF"/>
          <w:lang w:val="nl-NL"/>
        </w:rPr>
        <w:t>cơ sở</w:t>
      </w:r>
      <w:r w:rsidR="00C97C0D" w:rsidRPr="00F6483D">
        <w:rPr>
          <w:rFonts w:ascii="Times New Roman" w:hAnsi="Times New Roman"/>
          <w:b/>
          <w:sz w:val="28"/>
          <w:szCs w:val="28"/>
        </w:rPr>
        <w:t xml:space="preserve"> </w:t>
      </w:r>
      <w:r w:rsidR="00C97C0D" w:rsidRPr="00F6483D">
        <w:rPr>
          <w:rFonts w:ascii="Times New Roman" w:hAnsi="Times New Roman"/>
          <w:sz w:val="28"/>
          <w:szCs w:val="28"/>
        </w:rPr>
        <w:t xml:space="preserve">bố trí vốn ngân sách địa phương nguồn vốn đầu tư công để ủy thác qua </w:t>
      </w:r>
      <w:r w:rsidR="00645CEF" w:rsidRPr="00F6483D">
        <w:rPr>
          <w:rFonts w:ascii="Times New Roman" w:hAnsi="Times New Roman"/>
          <w:sz w:val="28"/>
          <w:szCs w:val="28"/>
        </w:rPr>
        <w:t xml:space="preserve">Chi nhánh </w:t>
      </w:r>
      <w:r w:rsidR="00C97C0D" w:rsidRPr="00F6483D">
        <w:rPr>
          <w:rFonts w:ascii="Times New Roman" w:hAnsi="Times New Roman"/>
          <w:sz w:val="28"/>
          <w:szCs w:val="28"/>
        </w:rPr>
        <w:t>Ngân hàng Chính sách xã hội thành phố Cần Thơ, thực hiện chính sách tín dụng ưu đãi</w:t>
      </w:r>
      <w:r w:rsidR="000D06F0" w:rsidRPr="00F6483D">
        <w:rPr>
          <w:rFonts w:ascii="Times New Roman" w:hAnsi="Times New Roman"/>
          <w:sz w:val="28"/>
          <w:szCs w:val="28"/>
        </w:rPr>
        <w:t xml:space="preserve"> trên địa bàn</w:t>
      </w:r>
      <w:r w:rsidRPr="00F6483D">
        <w:rPr>
          <w:rFonts w:ascii="Times New Roman" w:hAnsi="Times New Roman"/>
          <w:sz w:val="28"/>
          <w:szCs w:val="28"/>
          <w:shd w:val="clear" w:color="auto" w:fill="FFFFFF"/>
          <w:lang w:val="nl-NL"/>
        </w:rPr>
        <w:t>.</w:t>
      </w:r>
    </w:p>
    <w:p w14:paraId="479A28A8" w14:textId="77777777" w:rsidR="00CF7353" w:rsidRPr="00F6483D" w:rsidRDefault="00A41D36"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b/>
          <w:sz w:val="28"/>
          <w:szCs w:val="28"/>
          <w:shd w:val="clear" w:color="auto" w:fill="FFFFFF"/>
          <w:lang w:val="nl-NL"/>
        </w:rPr>
      </w:pPr>
      <w:r w:rsidRPr="00F6483D">
        <w:rPr>
          <w:rFonts w:ascii="Times New Roman" w:hAnsi="Times New Roman"/>
          <w:b/>
          <w:sz w:val="28"/>
          <w:szCs w:val="28"/>
          <w:shd w:val="clear" w:color="auto" w:fill="FFFFFF"/>
          <w:lang w:val="nl-NL"/>
        </w:rPr>
        <w:lastRenderedPageBreak/>
        <w:t>2. Quan điểm xây dựng dự thảo Nghị quyết</w:t>
      </w:r>
    </w:p>
    <w:p w14:paraId="721667ED" w14:textId="395B5B9C" w:rsidR="00CF7353" w:rsidRPr="00F6483D" w:rsidRDefault="00A41D36"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z w:val="28"/>
          <w:szCs w:val="28"/>
          <w:lang w:val="de-CH"/>
        </w:rPr>
      </w:pPr>
      <w:r w:rsidRPr="00F6483D">
        <w:rPr>
          <w:rFonts w:ascii="Times New Roman" w:hAnsi="Times New Roman"/>
          <w:sz w:val="28"/>
          <w:szCs w:val="28"/>
          <w:shd w:val="clear" w:color="auto" w:fill="FFFFFF"/>
          <w:lang w:val="nl-NL"/>
        </w:rPr>
        <w:t xml:space="preserve">Hội đồng nhân dân </w:t>
      </w:r>
      <w:r w:rsidR="00C97C0D" w:rsidRPr="00F6483D">
        <w:rPr>
          <w:rFonts w:ascii="Times New Roman" w:hAnsi="Times New Roman"/>
          <w:sz w:val="28"/>
          <w:szCs w:val="28"/>
          <w:shd w:val="clear" w:color="auto" w:fill="FFFFFF"/>
          <w:lang w:val="nl-NL"/>
        </w:rPr>
        <w:t>thành phố</w:t>
      </w:r>
      <w:r w:rsidRPr="00F6483D">
        <w:rPr>
          <w:rFonts w:ascii="Times New Roman" w:hAnsi="Times New Roman"/>
          <w:sz w:val="28"/>
          <w:szCs w:val="28"/>
          <w:shd w:val="clear" w:color="auto" w:fill="FFFFFF"/>
          <w:lang w:val="nl-NL"/>
        </w:rPr>
        <w:t xml:space="preserve"> căn cứ vào quy định của cơ quan nhà nước </w:t>
      </w:r>
      <w:r w:rsidRPr="00F6483D">
        <w:rPr>
          <w:rFonts w:ascii="Times New Roman" w:hAnsi="Times New Roman"/>
          <w:spacing w:val="-6"/>
          <w:sz w:val="28"/>
          <w:szCs w:val="28"/>
          <w:shd w:val="clear" w:color="auto" w:fill="FFFFFF"/>
          <w:lang w:val="nl-NL"/>
        </w:rPr>
        <w:t xml:space="preserve">cấp trên và </w:t>
      </w:r>
      <w:r w:rsidRPr="00F6483D">
        <w:rPr>
          <w:rFonts w:ascii="Times New Roman" w:hAnsi="Times New Roman"/>
          <w:spacing w:val="-6"/>
          <w:sz w:val="28"/>
          <w:szCs w:val="28"/>
          <w:lang w:val="de-CH"/>
        </w:rPr>
        <w:t xml:space="preserve">xây dựng </w:t>
      </w:r>
      <w:r w:rsidR="009C26EB">
        <w:rPr>
          <w:rFonts w:ascii="Times New Roman" w:hAnsi="Times New Roman"/>
          <w:spacing w:val="-6"/>
          <w:sz w:val="28"/>
          <w:szCs w:val="28"/>
          <w:lang w:val="de-CH"/>
        </w:rPr>
        <w:t>tiêu chí</w:t>
      </w:r>
      <w:r w:rsidRPr="00F6483D">
        <w:rPr>
          <w:rFonts w:ascii="Times New Roman" w:hAnsi="Times New Roman"/>
          <w:spacing w:val="-6"/>
          <w:sz w:val="28"/>
          <w:szCs w:val="28"/>
          <w:lang w:val="de-CH"/>
        </w:rPr>
        <w:t xml:space="preserve"> đảm bảo phù hợp với điều kiện thực tiễn của địa phương</w:t>
      </w:r>
      <w:r w:rsidRPr="00F6483D">
        <w:rPr>
          <w:rFonts w:ascii="Times New Roman" w:hAnsi="Times New Roman"/>
          <w:sz w:val="28"/>
          <w:szCs w:val="28"/>
          <w:lang w:val="de-CH"/>
        </w:rPr>
        <w:t>.</w:t>
      </w:r>
    </w:p>
    <w:p w14:paraId="539CBA89" w14:textId="6C3D13AF" w:rsidR="00CF7353" w:rsidRPr="00F6483D" w:rsidRDefault="001C5036"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b/>
          <w:bCs/>
          <w:sz w:val="28"/>
          <w:szCs w:val="28"/>
        </w:rPr>
      </w:pPr>
      <w:r w:rsidRPr="00F6483D">
        <w:rPr>
          <w:rFonts w:ascii="Times New Roman" w:hAnsi="Times New Roman"/>
          <w:b/>
          <w:bCs/>
          <w:sz w:val="28"/>
          <w:szCs w:val="28"/>
          <w:lang w:val="en"/>
        </w:rPr>
        <w:t xml:space="preserve">III. QUÁ TRÌNH </w:t>
      </w:r>
      <w:r w:rsidRPr="00F6483D">
        <w:rPr>
          <w:rFonts w:ascii="Times New Roman" w:hAnsi="Times New Roman"/>
          <w:b/>
          <w:bCs/>
          <w:sz w:val="28"/>
          <w:szCs w:val="28"/>
        </w:rPr>
        <w:t xml:space="preserve">DỰ THẢO </w:t>
      </w:r>
      <w:r w:rsidR="00CF7353" w:rsidRPr="00F6483D">
        <w:rPr>
          <w:rFonts w:ascii="Times New Roman" w:hAnsi="Times New Roman"/>
          <w:b/>
          <w:bCs/>
          <w:sz w:val="28"/>
          <w:szCs w:val="28"/>
        </w:rPr>
        <w:t>NGHỊ QUYẾT</w:t>
      </w:r>
    </w:p>
    <w:p w14:paraId="08D6CDA0" w14:textId="0264783A" w:rsidR="00CF7353" w:rsidRPr="00F6483D" w:rsidRDefault="00A41D36"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pacing w:val="-6"/>
          <w:sz w:val="28"/>
          <w:szCs w:val="28"/>
          <w:lang w:val="pt-BR"/>
        </w:rPr>
      </w:pPr>
      <w:r w:rsidRPr="00F6483D">
        <w:rPr>
          <w:rFonts w:ascii="Times New Roman" w:hAnsi="Times New Roman"/>
          <w:spacing w:val="4"/>
          <w:sz w:val="28"/>
          <w:szCs w:val="28"/>
          <w:lang w:eastAsia="vi-VN"/>
        </w:rPr>
        <w:t>Ủy ban nhân dân t</w:t>
      </w:r>
      <w:r w:rsidR="00E709C7" w:rsidRPr="00F6483D">
        <w:rPr>
          <w:rFonts w:ascii="Times New Roman" w:hAnsi="Times New Roman"/>
          <w:spacing w:val="4"/>
          <w:sz w:val="28"/>
          <w:szCs w:val="28"/>
          <w:lang w:eastAsia="vi-VN"/>
        </w:rPr>
        <w:t>hành phố</w:t>
      </w:r>
      <w:r w:rsidRPr="00F6483D">
        <w:rPr>
          <w:rFonts w:ascii="Times New Roman" w:hAnsi="Times New Roman"/>
          <w:spacing w:val="4"/>
          <w:sz w:val="28"/>
          <w:szCs w:val="28"/>
          <w:lang w:eastAsia="vi-VN"/>
        </w:rPr>
        <w:t xml:space="preserve"> giao Sở Tài chính nghiên cứu, xây</w:t>
      </w:r>
      <w:r w:rsidRPr="00F6483D">
        <w:rPr>
          <w:rFonts w:ascii="Times New Roman" w:hAnsi="Times New Roman"/>
          <w:sz w:val="28"/>
          <w:szCs w:val="28"/>
          <w:lang w:eastAsia="vi-VN"/>
        </w:rPr>
        <w:t xml:space="preserve"> dựng dự thảo Nghị quyết</w:t>
      </w:r>
      <w:r w:rsidR="009D0BE2" w:rsidRPr="00F6483D">
        <w:rPr>
          <w:rFonts w:ascii="Times New Roman" w:hAnsi="Times New Roman"/>
          <w:sz w:val="28"/>
          <w:szCs w:val="28"/>
          <w:lang w:eastAsia="vi-VN"/>
        </w:rPr>
        <w:t xml:space="preserve"> theo quy trình rút gọn</w:t>
      </w:r>
      <w:r w:rsidRPr="00F6483D">
        <w:rPr>
          <w:rFonts w:ascii="Times New Roman" w:hAnsi="Times New Roman"/>
          <w:sz w:val="28"/>
          <w:szCs w:val="28"/>
          <w:lang w:eastAsia="vi-VN"/>
        </w:rPr>
        <w:t xml:space="preserve">, lấy ý kiến các cơ quan, đơn vị, tổ chức, cá nhân có liên quan, đăng tải </w:t>
      </w:r>
      <w:r w:rsidR="00C97C0D" w:rsidRPr="00F6483D">
        <w:rPr>
          <w:rFonts w:ascii="Times New Roman" w:hAnsi="Times New Roman"/>
          <w:sz w:val="28"/>
          <w:szCs w:val="28"/>
          <w:lang w:eastAsia="vi-VN"/>
        </w:rPr>
        <w:t xml:space="preserve">dự thảo Nghị quyết </w:t>
      </w:r>
      <w:r w:rsidRPr="00F6483D">
        <w:rPr>
          <w:rFonts w:ascii="Times New Roman" w:hAnsi="Times New Roman"/>
          <w:sz w:val="28"/>
          <w:szCs w:val="28"/>
          <w:lang w:eastAsia="vi-VN"/>
        </w:rPr>
        <w:t>lên Cổng thông tin điện tử</w:t>
      </w:r>
      <w:r w:rsidR="009D0BE2" w:rsidRPr="00F6483D">
        <w:rPr>
          <w:rFonts w:ascii="Times New Roman" w:hAnsi="Times New Roman"/>
          <w:sz w:val="28"/>
          <w:szCs w:val="28"/>
          <w:lang w:eastAsia="vi-VN"/>
        </w:rPr>
        <w:t xml:space="preserve"> của cơ quan</w:t>
      </w:r>
      <w:r w:rsidRPr="00F6483D">
        <w:rPr>
          <w:rFonts w:ascii="Times New Roman" w:hAnsi="Times New Roman"/>
          <w:sz w:val="28"/>
          <w:szCs w:val="28"/>
          <w:lang w:eastAsia="vi-VN"/>
        </w:rPr>
        <w:t xml:space="preserve">, đã tổng hợp gửi Sở Tư pháp thẩm </w:t>
      </w:r>
      <w:proofErr w:type="gramStart"/>
      <w:r w:rsidRPr="00F6483D">
        <w:rPr>
          <w:rFonts w:ascii="Times New Roman" w:hAnsi="Times New Roman"/>
          <w:sz w:val="28"/>
          <w:szCs w:val="28"/>
          <w:lang w:eastAsia="vi-VN"/>
        </w:rPr>
        <w:t>định,...</w:t>
      </w:r>
      <w:proofErr w:type="gramEnd"/>
      <w:r w:rsidRPr="00F6483D">
        <w:rPr>
          <w:rFonts w:ascii="Times New Roman" w:hAnsi="Times New Roman"/>
          <w:sz w:val="28"/>
          <w:szCs w:val="28"/>
          <w:lang w:eastAsia="vi-VN"/>
        </w:rPr>
        <w:t xml:space="preserve"> đảm bảo trình tự, thủ tục theo đúng quy định của </w:t>
      </w:r>
      <w:r w:rsidR="00446CD5" w:rsidRPr="00F6483D">
        <w:rPr>
          <w:rFonts w:ascii="Times New Roman" w:hAnsi="Times New Roman"/>
          <w:spacing w:val="-4"/>
          <w:sz w:val="28"/>
          <w:szCs w:val="28"/>
          <w:lang w:val="vi-VN"/>
        </w:rPr>
        <w:t>Luật Ban hành văn bản quy phạm pháp luật số 64/2025/QH15</w:t>
      </w:r>
      <w:r w:rsidR="00446CD5" w:rsidRPr="00F6483D">
        <w:rPr>
          <w:rFonts w:ascii="Times New Roman" w:hAnsi="Times New Roman"/>
          <w:spacing w:val="-4"/>
          <w:sz w:val="28"/>
          <w:szCs w:val="28"/>
          <w:lang w:val="pt-BR"/>
        </w:rPr>
        <w:t xml:space="preserve"> </w:t>
      </w:r>
      <w:r w:rsidR="00446CD5" w:rsidRPr="00F6483D">
        <w:rPr>
          <w:rFonts w:ascii="Times New Roman" w:hAnsi="Times New Roman"/>
          <w:spacing w:val="-6"/>
          <w:sz w:val="28"/>
          <w:szCs w:val="28"/>
          <w:lang w:val="pt-BR"/>
        </w:rPr>
        <w:t xml:space="preserve">được sửa </w:t>
      </w:r>
      <w:r w:rsidR="00A8668E" w:rsidRPr="00F6483D">
        <w:rPr>
          <w:rFonts w:ascii="Times New Roman" w:hAnsi="Times New Roman"/>
          <w:spacing w:val="-6"/>
          <w:sz w:val="28"/>
          <w:szCs w:val="28"/>
          <w:lang w:val="pt-BR"/>
        </w:rPr>
        <w:t>đ</w:t>
      </w:r>
      <w:r w:rsidR="00446CD5" w:rsidRPr="00F6483D">
        <w:rPr>
          <w:rFonts w:ascii="Times New Roman" w:hAnsi="Times New Roman"/>
          <w:spacing w:val="-6"/>
          <w:sz w:val="28"/>
          <w:szCs w:val="28"/>
          <w:lang w:val="pt-BR"/>
        </w:rPr>
        <w:t>ổi, bổ sung bởi Luật số 87/2025/QH15</w:t>
      </w:r>
      <w:r w:rsidRPr="00F6483D">
        <w:rPr>
          <w:rFonts w:ascii="Times New Roman" w:hAnsi="Times New Roman"/>
          <w:spacing w:val="-6"/>
          <w:sz w:val="28"/>
          <w:szCs w:val="28"/>
          <w:lang w:eastAsia="vi-VN"/>
        </w:rPr>
        <w:t xml:space="preserve"> và các văn bản hướng dẫn thi hành. </w:t>
      </w:r>
    </w:p>
    <w:p w14:paraId="17A1FFC6" w14:textId="2D7B3FBC" w:rsidR="00CF7353" w:rsidRPr="00F6483D" w:rsidRDefault="001C5036"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b/>
          <w:bCs/>
          <w:sz w:val="28"/>
          <w:szCs w:val="28"/>
        </w:rPr>
      </w:pPr>
      <w:r w:rsidRPr="00F6483D">
        <w:rPr>
          <w:rFonts w:ascii="Times New Roman" w:hAnsi="Times New Roman"/>
          <w:b/>
          <w:bCs/>
          <w:sz w:val="28"/>
          <w:szCs w:val="28"/>
          <w:lang w:val="en"/>
        </w:rPr>
        <w:t>IV. B</w:t>
      </w:r>
      <w:r w:rsidRPr="00F6483D">
        <w:rPr>
          <w:rFonts w:ascii="Times New Roman" w:hAnsi="Times New Roman"/>
          <w:b/>
          <w:bCs/>
          <w:sz w:val="28"/>
          <w:szCs w:val="28"/>
        </w:rPr>
        <w:t xml:space="preserve">Ố CỤC VÀ NỘI DUNG CƠ BẢN CỦA DỰ THẢO </w:t>
      </w:r>
      <w:r w:rsidR="00CF7353" w:rsidRPr="00F6483D">
        <w:rPr>
          <w:rFonts w:ascii="Times New Roman" w:hAnsi="Times New Roman"/>
          <w:b/>
          <w:bCs/>
          <w:sz w:val="28"/>
          <w:szCs w:val="28"/>
        </w:rPr>
        <w:t>NGHỊ QUYẾT</w:t>
      </w:r>
    </w:p>
    <w:p w14:paraId="28E032AE" w14:textId="77777777" w:rsidR="00CF7353" w:rsidRPr="00F6483D" w:rsidRDefault="001C5036"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lang w:val="en"/>
        </w:rPr>
        <w:t>1. Ph</w:t>
      </w:r>
      <w:r w:rsidRPr="00F6483D">
        <w:rPr>
          <w:rFonts w:ascii="Times New Roman" w:hAnsi="Times New Roman"/>
          <w:sz w:val="28"/>
          <w:szCs w:val="28"/>
        </w:rPr>
        <w:t>ạm vi điều chỉnh, đối tượng áp dụng</w:t>
      </w:r>
    </w:p>
    <w:p w14:paraId="58B736DD" w14:textId="77777777" w:rsidR="00CF7353" w:rsidRPr="00F6483D" w:rsidRDefault="009D0BE2"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rPr>
        <w:t>a)</w:t>
      </w:r>
      <w:r w:rsidRPr="00F6483D">
        <w:rPr>
          <w:rFonts w:ascii="Times New Roman" w:hAnsi="Times New Roman"/>
          <w:sz w:val="28"/>
          <w:szCs w:val="28"/>
          <w:lang w:val="vi-VN"/>
        </w:rPr>
        <w:t xml:space="preserve"> </w:t>
      </w:r>
      <w:r w:rsidRPr="00F6483D">
        <w:rPr>
          <w:rFonts w:ascii="Times New Roman" w:hAnsi="Times New Roman"/>
          <w:sz w:val="28"/>
          <w:szCs w:val="28"/>
        </w:rPr>
        <w:t>Phạm vi điều chỉnh</w:t>
      </w:r>
    </w:p>
    <w:p w14:paraId="2370B4EB" w14:textId="3EE32910" w:rsidR="00CF7353" w:rsidRPr="00F6483D" w:rsidRDefault="009D0BE2"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pacing w:val="-8"/>
          <w:sz w:val="28"/>
          <w:szCs w:val="28"/>
          <w:lang w:val="it-IT"/>
        </w:rPr>
      </w:pPr>
      <w:r w:rsidRPr="00F6483D">
        <w:rPr>
          <w:rFonts w:ascii="Times New Roman" w:hAnsi="Times New Roman"/>
          <w:spacing w:val="-8"/>
          <w:sz w:val="28"/>
          <w:szCs w:val="28"/>
        </w:rPr>
        <w:t xml:space="preserve">Nghị quyết này quy định </w:t>
      </w:r>
      <w:r w:rsidRPr="00F6483D">
        <w:rPr>
          <w:rFonts w:ascii="Times New Roman" w:hAnsi="Times New Roman"/>
          <w:sz w:val="28"/>
          <w:szCs w:val="28"/>
        </w:rPr>
        <w:t>tiêu chí bố trí vốn ngân sách địa phương nguồn vốn đầu tư công để ủy thác thực hiện chính sách tín dụng ưu đãi thông qua</w:t>
      </w:r>
      <w:r w:rsidR="00645CEF" w:rsidRPr="00F6483D">
        <w:rPr>
          <w:rFonts w:ascii="Times New Roman" w:hAnsi="Times New Roman"/>
          <w:sz w:val="28"/>
          <w:szCs w:val="28"/>
        </w:rPr>
        <w:t xml:space="preserve"> Chi nhánh</w:t>
      </w:r>
      <w:r w:rsidRPr="00F6483D">
        <w:rPr>
          <w:rFonts w:ascii="Times New Roman" w:hAnsi="Times New Roman"/>
          <w:sz w:val="28"/>
          <w:szCs w:val="28"/>
        </w:rPr>
        <w:t xml:space="preserve"> Ngân hàng Chính sách xã hội thành phố Cần Thơ</w:t>
      </w:r>
      <w:r w:rsidRPr="00F6483D">
        <w:rPr>
          <w:rFonts w:ascii="Times New Roman" w:hAnsi="Times New Roman"/>
          <w:spacing w:val="-8"/>
          <w:sz w:val="28"/>
          <w:szCs w:val="28"/>
          <w:lang w:val="it-IT"/>
        </w:rPr>
        <w:t>.</w:t>
      </w:r>
    </w:p>
    <w:p w14:paraId="7666F357" w14:textId="77777777" w:rsidR="00CF7353" w:rsidRPr="00F6483D" w:rsidRDefault="009D0BE2"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bCs/>
          <w:sz w:val="28"/>
          <w:szCs w:val="28"/>
          <w:lang w:val="vi-VN"/>
        </w:rPr>
      </w:pPr>
      <w:r w:rsidRPr="00F6483D">
        <w:rPr>
          <w:rFonts w:ascii="Times New Roman" w:hAnsi="Times New Roman"/>
          <w:bCs/>
          <w:sz w:val="28"/>
          <w:szCs w:val="28"/>
        </w:rPr>
        <w:t>b)</w:t>
      </w:r>
      <w:r w:rsidRPr="00F6483D">
        <w:rPr>
          <w:rFonts w:ascii="Times New Roman" w:hAnsi="Times New Roman"/>
          <w:bCs/>
          <w:sz w:val="28"/>
          <w:szCs w:val="28"/>
          <w:lang w:val="vi-VN"/>
        </w:rPr>
        <w:t xml:space="preserve"> Đối tượng áp dụng</w:t>
      </w:r>
    </w:p>
    <w:p w14:paraId="07C6C9EF" w14:textId="0E7039ED" w:rsidR="00CF7353" w:rsidRPr="00F6483D" w:rsidRDefault="009D0BE2"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pacing w:val="-4"/>
          <w:sz w:val="28"/>
          <w:szCs w:val="28"/>
          <w:lang w:val="pt-BR"/>
        </w:rPr>
        <w:t xml:space="preserve">Sở Tài chính, </w:t>
      </w:r>
      <w:r w:rsidR="00645CEF" w:rsidRPr="00F6483D">
        <w:rPr>
          <w:rFonts w:ascii="Times New Roman" w:hAnsi="Times New Roman"/>
          <w:sz w:val="28"/>
          <w:szCs w:val="28"/>
        </w:rPr>
        <w:t xml:space="preserve">Chi nhánh </w:t>
      </w:r>
      <w:r w:rsidRPr="00F6483D">
        <w:rPr>
          <w:rFonts w:ascii="Times New Roman" w:hAnsi="Times New Roman"/>
          <w:sz w:val="28"/>
          <w:szCs w:val="28"/>
        </w:rPr>
        <w:t>Ngân hàng Chính sách xã hội thành phố Cần Thơ và các đơn vị có liên quan đến quản lý, sử dụng vốn đầu tư công</w:t>
      </w:r>
      <w:r w:rsidR="00CF7353" w:rsidRPr="00F6483D">
        <w:rPr>
          <w:rFonts w:ascii="Times New Roman" w:hAnsi="Times New Roman"/>
          <w:sz w:val="28"/>
          <w:szCs w:val="28"/>
        </w:rPr>
        <w:t xml:space="preserve"> ủy thác thực hiện chính sách tín dụng ưu đãi thông qua </w:t>
      </w:r>
      <w:r w:rsidR="00645CEF" w:rsidRPr="00F6483D">
        <w:rPr>
          <w:rFonts w:ascii="Times New Roman" w:hAnsi="Times New Roman"/>
          <w:sz w:val="28"/>
          <w:szCs w:val="28"/>
        </w:rPr>
        <w:t xml:space="preserve">Chi nhánh </w:t>
      </w:r>
      <w:r w:rsidR="00CF7353" w:rsidRPr="00F6483D">
        <w:rPr>
          <w:rFonts w:ascii="Times New Roman" w:hAnsi="Times New Roman"/>
          <w:sz w:val="28"/>
          <w:szCs w:val="28"/>
        </w:rPr>
        <w:t>Ngân hàng Chính sách xã hội thành phố Cần Thơ</w:t>
      </w:r>
      <w:r w:rsidRPr="00F6483D">
        <w:rPr>
          <w:rFonts w:ascii="Times New Roman" w:hAnsi="Times New Roman"/>
          <w:sz w:val="28"/>
          <w:szCs w:val="28"/>
        </w:rPr>
        <w:t>.</w:t>
      </w:r>
    </w:p>
    <w:p w14:paraId="40D3DA68" w14:textId="77777777" w:rsidR="00CF7353" w:rsidRPr="00F6483D" w:rsidRDefault="001C5036"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lang w:val="en"/>
        </w:rPr>
        <w:t>2. B</w:t>
      </w:r>
      <w:r w:rsidRPr="00F6483D">
        <w:rPr>
          <w:rFonts w:ascii="Times New Roman" w:hAnsi="Times New Roman"/>
          <w:sz w:val="28"/>
          <w:szCs w:val="28"/>
        </w:rPr>
        <w:t>ố cục của dự thảo văn bản</w:t>
      </w:r>
    </w:p>
    <w:p w14:paraId="24525938" w14:textId="77777777" w:rsidR="00CF7353" w:rsidRPr="00F6483D" w:rsidRDefault="00446CD5"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pacing w:val="-6"/>
          <w:sz w:val="28"/>
          <w:szCs w:val="28"/>
          <w:lang w:val="pt-BR"/>
        </w:rPr>
      </w:pPr>
      <w:r w:rsidRPr="00F6483D">
        <w:rPr>
          <w:rFonts w:ascii="Times New Roman" w:hAnsi="Times New Roman"/>
          <w:spacing w:val="-4"/>
          <w:sz w:val="28"/>
          <w:szCs w:val="28"/>
          <w:lang w:val="pt-BR"/>
        </w:rPr>
        <w:t xml:space="preserve">Dự thảo Nghị quyết bố cục gồm 3 Điều, với nội dung cơ bản như: </w:t>
      </w:r>
      <w:r w:rsidRPr="00F6483D">
        <w:rPr>
          <w:rFonts w:ascii="Times New Roman" w:hAnsi="Times New Roman"/>
          <w:sz w:val="28"/>
          <w:szCs w:val="28"/>
          <w:lang w:val="pt-BR"/>
        </w:rPr>
        <w:t xml:space="preserve">Phạm vi </w:t>
      </w:r>
      <w:r w:rsidRPr="00F6483D">
        <w:rPr>
          <w:rFonts w:ascii="Times New Roman" w:hAnsi="Times New Roman"/>
          <w:spacing w:val="-6"/>
          <w:sz w:val="28"/>
          <w:szCs w:val="28"/>
          <w:lang w:val="pt-BR"/>
        </w:rPr>
        <w:t>điều chỉnh và đối tượng áp dụng; Nội dung; Tổ chức thực hiện và hiệu lực thi hành.</w:t>
      </w:r>
    </w:p>
    <w:p w14:paraId="521F4F52" w14:textId="4BD1F33A" w:rsidR="00CF7353" w:rsidRPr="00F6483D" w:rsidRDefault="001C5036"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lang w:val="en"/>
        </w:rPr>
        <w:t xml:space="preserve">3. </w:t>
      </w:r>
      <w:r w:rsidR="000D06F0" w:rsidRPr="00F6483D">
        <w:rPr>
          <w:rFonts w:ascii="Times New Roman" w:hAnsi="Times New Roman"/>
          <w:sz w:val="28"/>
          <w:szCs w:val="28"/>
          <w:lang w:val="en"/>
        </w:rPr>
        <w:t>T</w:t>
      </w:r>
      <w:r w:rsidR="000D06F0" w:rsidRPr="00F6483D">
        <w:rPr>
          <w:rFonts w:ascii="Times New Roman" w:hAnsi="Times New Roman"/>
          <w:sz w:val="28"/>
          <w:szCs w:val="28"/>
        </w:rPr>
        <w:t xml:space="preserve">iêu chí bố trí vốn ngân sách địa phương nguồn vốn đầu tư công để ủy thác qua </w:t>
      </w:r>
      <w:r w:rsidR="00645CEF" w:rsidRPr="00F6483D">
        <w:rPr>
          <w:rFonts w:ascii="Times New Roman" w:hAnsi="Times New Roman"/>
          <w:sz w:val="28"/>
          <w:szCs w:val="28"/>
        </w:rPr>
        <w:t xml:space="preserve">Chi nhánh </w:t>
      </w:r>
      <w:r w:rsidR="000D06F0" w:rsidRPr="00F6483D">
        <w:rPr>
          <w:rFonts w:ascii="Times New Roman" w:hAnsi="Times New Roman"/>
          <w:sz w:val="28"/>
          <w:szCs w:val="28"/>
        </w:rPr>
        <w:t>Ngân hàng Chính sách xã hội thành phố Cần Thơ</w:t>
      </w:r>
    </w:p>
    <w:p w14:paraId="214B1BC0" w14:textId="6CFD6900" w:rsidR="00CF7353" w:rsidRPr="00F6483D" w:rsidRDefault="000D06F0"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rPr>
        <w:t xml:space="preserve">a) </w:t>
      </w:r>
      <w:r w:rsidR="007346C5">
        <w:rPr>
          <w:rFonts w:ascii="Times New Roman" w:hAnsi="Times New Roman"/>
          <w:iCs/>
          <w:sz w:val="28"/>
          <w:szCs w:val="28"/>
        </w:rPr>
        <w:t>Hàng năm và từng giai đoạn</w:t>
      </w:r>
      <w:r w:rsidRPr="00F6483D">
        <w:rPr>
          <w:rFonts w:ascii="Times New Roman" w:hAnsi="Times New Roman"/>
          <w:iCs/>
          <w:sz w:val="28"/>
          <w:szCs w:val="28"/>
        </w:rPr>
        <w:t xml:space="preserve"> tùy theo tình tình thực tế của địa phương và khả năng cân đối ngân sách, Hội đồng nhân dân thành phố quyết định </w:t>
      </w:r>
      <w:r w:rsidR="009E4AD3" w:rsidRPr="00F6483D">
        <w:rPr>
          <w:rFonts w:ascii="Times New Roman" w:hAnsi="Times New Roman"/>
          <w:iCs/>
          <w:sz w:val="28"/>
          <w:szCs w:val="28"/>
        </w:rPr>
        <w:t xml:space="preserve">số vốn đầu </w:t>
      </w:r>
      <w:r w:rsidR="009E4AD3" w:rsidRPr="00940A20">
        <w:rPr>
          <w:rFonts w:ascii="Times New Roman" w:hAnsi="Times New Roman"/>
          <w:iCs/>
          <w:spacing w:val="8"/>
          <w:sz w:val="28"/>
          <w:szCs w:val="28"/>
        </w:rPr>
        <w:t xml:space="preserve">tư công </w:t>
      </w:r>
      <w:r w:rsidRPr="00940A20">
        <w:rPr>
          <w:rFonts w:ascii="Times New Roman" w:hAnsi="Times New Roman"/>
          <w:iCs/>
          <w:spacing w:val="8"/>
          <w:sz w:val="28"/>
          <w:szCs w:val="28"/>
        </w:rPr>
        <w:t xml:space="preserve">ủy thác qua Chi nhánh </w:t>
      </w:r>
      <w:r w:rsidRPr="00940A20">
        <w:rPr>
          <w:rFonts w:ascii="Times New Roman" w:hAnsi="Times New Roman"/>
          <w:spacing w:val="8"/>
          <w:sz w:val="28"/>
          <w:szCs w:val="28"/>
        </w:rPr>
        <w:t xml:space="preserve">Ngân hàng Chính sách xã hội thành phố </w:t>
      </w:r>
      <w:r w:rsidRPr="00940A20">
        <w:rPr>
          <w:rFonts w:ascii="Times New Roman" w:hAnsi="Times New Roman"/>
          <w:iCs/>
          <w:spacing w:val="8"/>
          <w:sz w:val="28"/>
          <w:szCs w:val="28"/>
        </w:rPr>
        <w:t xml:space="preserve">để </w:t>
      </w:r>
      <w:r w:rsidR="009E4AD3" w:rsidRPr="00940A20">
        <w:rPr>
          <w:rFonts w:ascii="Times New Roman" w:hAnsi="Times New Roman"/>
          <w:iCs/>
          <w:spacing w:val="8"/>
          <w:sz w:val="28"/>
          <w:szCs w:val="28"/>
        </w:rPr>
        <w:t>thực hiện</w:t>
      </w:r>
      <w:r w:rsidR="009E4AD3" w:rsidRPr="00F6483D">
        <w:rPr>
          <w:rFonts w:ascii="Times New Roman" w:hAnsi="Times New Roman"/>
          <w:iCs/>
          <w:sz w:val="28"/>
          <w:szCs w:val="28"/>
        </w:rPr>
        <w:t xml:space="preserve"> 09 (chín) </w:t>
      </w:r>
      <w:r w:rsidR="009E4AD3" w:rsidRPr="00940A20">
        <w:rPr>
          <w:rFonts w:ascii="Times New Roman" w:hAnsi="Times New Roman"/>
          <w:iCs/>
          <w:spacing w:val="6"/>
          <w:sz w:val="28"/>
          <w:szCs w:val="28"/>
        </w:rPr>
        <w:t>khoản</w:t>
      </w:r>
      <w:r w:rsidR="009E4AD3" w:rsidRPr="00F6483D">
        <w:rPr>
          <w:rFonts w:ascii="Times New Roman" w:hAnsi="Times New Roman"/>
          <w:iCs/>
          <w:sz w:val="28"/>
          <w:szCs w:val="28"/>
        </w:rPr>
        <w:t xml:space="preserve"> </w:t>
      </w:r>
      <w:r w:rsidR="0081479B" w:rsidRPr="00F6483D">
        <w:rPr>
          <w:rFonts w:ascii="Times New Roman" w:hAnsi="Times New Roman"/>
          <w:iCs/>
          <w:sz w:val="28"/>
          <w:szCs w:val="28"/>
        </w:rPr>
        <w:t xml:space="preserve">cho </w:t>
      </w:r>
      <w:r w:rsidR="009E4AD3" w:rsidRPr="00F6483D">
        <w:rPr>
          <w:rFonts w:ascii="Times New Roman" w:hAnsi="Times New Roman"/>
          <w:iCs/>
          <w:sz w:val="28"/>
          <w:szCs w:val="28"/>
        </w:rPr>
        <w:t xml:space="preserve">vay, cụ thể </w:t>
      </w:r>
      <w:r w:rsidR="002E407C" w:rsidRPr="00F6483D">
        <w:rPr>
          <w:rFonts w:ascii="Times New Roman" w:hAnsi="Times New Roman"/>
          <w:iCs/>
          <w:sz w:val="28"/>
          <w:szCs w:val="28"/>
        </w:rPr>
        <w:t xml:space="preserve">như </w:t>
      </w:r>
      <w:r w:rsidR="009E4AD3" w:rsidRPr="00F6483D">
        <w:rPr>
          <w:rFonts w:ascii="Times New Roman" w:hAnsi="Times New Roman"/>
          <w:sz w:val="28"/>
          <w:szCs w:val="28"/>
        </w:rPr>
        <w:t>sau</w:t>
      </w:r>
      <w:r w:rsidR="00446CD5" w:rsidRPr="00F6483D">
        <w:rPr>
          <w:rFonts w:ascii="Times New Roman" w:hAnsi="Times New Roman"/>
          <w:sz w:val="28"/>
          <w:szCs w:val="28"/>
        </w:rPr>
        <w:t>:</w:t>
      </w:r>
    </w:p>
    <w:p w14:paraId="26F60743" w14:textId="600DD6E2" w:rsidR="00D31CC1" w:rsidRPr="00F6483D" w:rsidRDefault="00D31CC1"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rPr>
        <w:t xml:space="preserve">(1) Cho vay hỗ trợ tạo việc làm, duy trì và mở rộng việc làm và Cho vay </w:t>
      </w:r>
      <w:r w:rsidRPr="00F6483D">
        <w:rPr>
          <w:rFonts w:ascii="Times New Roman" w:hAnsi="Times New Roman" w:hint="eastAsia"/>
          <w:sz w:val="28"/>
          <w:szCs w:val="28"/>
        </w:rPr>
        <w:t>ư</w:t>
      </w:r>
      <w:r w:rsidRPr="00F6483D">
        <w:rPr>
          <w:rFonts w:ascii="Times New Roman" w:hAnsi="Times New Roman"/>
          <w:sz w:val="28"/>
          <w:szCs w:val="28"/>
        </w:rPr>
        <w:t xml:space="preserve">u </w:t>
      </w:r>
      <w:r w:rsidRPr="00F6483D">
        <w:rPr>
          <w:rFonts w:ascii="Times New Roman" w:hAnsi="Times New Roman" w:hint="eastAsia"/>
          <w:sz w:val="28"/>
          <w:szCs w:val="28"/>
        </w:rPr>
        <w:t>đã</w:t>
      </w:r>
      <w:r w:rsidRPr="00F6483D">
        <w:rPr>
          <w:rFonts w:ascii="Times New Roman" w:hAnsi="Times New Roman"/>
          <w:sz w:val="28"/>
          <w:szCs w:val="28"/>
        </w:rPr>
        <w:t xml:space="preserve">i hộ nghèo, hộ cận nghèo, hộ mới thoát nghèo, hộ có mức sống trung bình, theo Nghị </w:t>
      </w:r>
      <w:r w:rsidRPr="00F6483D">
        <w:rPr>
          <w:rFonts w:ascii="Times New Roman" w:hAnsi="Times New Roman" w:hint="eastAsia"/>
          <w:sz w:val="28"/>
          <w:szCs w:val="28"/>
        </w:rPr>
        <w:t>đ</w:t>
      </w:r>
      <w:r w:rsidRPr="00F6483D">
        <w:rPr>
          <w:rFonts w:ascii="Times New Roman" w:hAnsi="Times New Roman"/>
          <w:sz w:val="28"/>
          <w:szCs w:val="28"/>
        </w:rPr>
        <w:t>ịnh số 78/2002/N</w:t>
      </w:r>
      <w:r w:rsidRPr="00F6483D">
        <w:rPr>
          <w:rFonts w:ascii="Times New Roman" w:hAnsi="Times New Roman" w:hint="eastAsia"/>
          <w:sz w:val="28"/>
          <w:szCs w:val="28"/>
        </w:rPr>
        <w:t>Đ</w:t>
      </w:r>
      <w:r w:rsidRPr="00F6483D">
        <w:rPr>
          <w:rFonts w:ascii="Times New Roman" w:hAnsi="Times New Roman"/>
          <w:sz w:val="28"/>
          <w:szCs w:val="28"/>
        </w:rPr>
        <w:t>-CP ngày 04 tháng 10 n</w:t>
      </w:r>
      <w:r w:rsidRPr="00F6483D">
        <w:rPr>
          <w:rFonts w:ascii="Times New Roman" w:hAnsi="Times New Roman" w:hint="eastAsia"/>
          <w:sz w:val="28"/>
          <w:szCs w:val="28"/>
        </w:rPr>
        <w:t>ă</w:t>
      </w:r>
      <w:r w:rsidRPr="00F6483D">
        <w:rPr>
          <w:rFonts w:ascii="Times New Roman" w:hAnsi="Times New Roman"/>
          <w:sz w:val="28"/>
          <w:szCs w:val="28"/>
        </w:rPr>
        <w:t xml:space="preserve">m 2002 của Chính phủ về tín dụng </w:t>
      </w:r>
      <w:r w:rsidRPr="00F6483D">
        <w:rPr>
          <w:rFonts w:ascii="Times New Roman" w:hAnsi="Times New Roman" w:hint="eastAsia"/>
          <w:sz w:val="28"/>
          <w:szCs w:val="28"/>
        </w:rPr>
        <w:t>đ</w:t>
      </w:r>
      <w:r w:rsidRPr="00F6483D">
        <w:rPr>
          <w:rFonts w:ascii="Times New Roman" w:hAnsi="Times New Roman"/>
          <w:sz w:val="28"/>
          <w:szCs w:val="28"/>
        </w:rPr>
        <w:t>ối với ng</w:t>
      </w:r>
      <w:r w:rsidRPr="00F6483D">
        <w:rPr>
          <w:rFonts w:ascii="Times New Roman" w:hAnsi="Times New Roman" w:hint="eastAsia"/>
          <w:sz w:val="28"/>
          <w:szCs w:val="28"/>
        </w:rPr>
        <w:t>ư</w:t>
      </w:r>
      <w:r w:rsidRPr="00F6483D">
        <w:rPr>
          <w:rFonts w:ascii="Times New Roman" w:hAnsi="Times New Roman"/>
          <w:sz w:val="28"/>
          <w:szCs w:val="28"/>
        </w:rPr>
        <w:t>ời nghèo v</w:t>
      </w:r>
      <w:r w:rsidRPr="00F6483D">
        <w:rPr>
          <w:rFonts w:ascii="Times New Roman" w:hAnsi="Times New Roman" w:hint="eastAsia"/>
          <w:sz w:val="28"/>
          <w:szCs w:val="28"/>
        </w:rPr>
        <w:t>à</w:t>
      </w:r>
      <w:r w:rsidRPr="00F6483D">
        <w:rPr>
          <w:rFonts w:ascii="Times New Roman" w:hAnsi="Times New Roman"/>
          <w:sz w:val="28"/>
          <w:szCs w:val="28"/>
        </w:rPr>
        <w:t xml:space="preserve"> các </w:t>
      </w:r>
      <w:r w:rsidRPr="00F6483D">
        <w:rPr>
          <w:rFonts w:ascii="Times New Roman" w:hAnsi="Times New Roman" w:hint="eastAsia"/>
          <w:sz w:val="28"/>
          <w:szCs w:val="28"/>
        </w:rPr>
        <w:t>đ</w:t>
      </w:r>
      <w:r w:rsidRPr="00F6483D">
        <w:rPr>
          <w:rFonts w:ascii="Times New Roman" w:hAnsi="Times New Roman"/>
          <w:sz w:val="28"/>
          <w:szCs w:val="28"/>
        </w:rPr>
        <w:t>ối t</w:t>
      </w:r>
      <w:r w:rsidRPr="00F6483D">
        <w:rPr>
          <w:rFonts w:ascii="Times New Roman" w:hAnsi="Times New Roman" w:hint="eastAsia"/>
          <w:sz w:val="28"/>
          <w:szCs w:val="28"/>
        </w:rPr>
        <w:t>ư</w:t>
      </w:r>
      <w:r w:rsidRPr="00F6483D">
        <w:rPr>
          <w:rFonts w:ascii="Times New Roman" w:hAnsi="Times New Roman"/>
          <w:sz w:val="28"/>
          <w:szCs w:val="28"/>
        </w:rPr>
        <w:t>ợng chính sách khác;</w:t>
      </w:r>
    </w:p>
    <w:p w14:paraId="47816B0F" w14:textId="77777777" w:rsidR="00D31CC1" w:rsidRPr="00F6483D" w:rsidRDefault="00D31CC1" w:rsidP="00940A20">
      <w:pPr>
        <w:pBdr>
          <w:top w:val="dotted" w:sz="4" w:space="0" w:color="FFFFFF"/>
          <w:left w:val="dotted" w:sz="4" w:space="0" w:color="FFFFFF"/>
          <w:bottom w:val="dotted" w:sz="4" w:space="16" w:color="FFFFFF"/>
          <w:right w:val="dotted" w:sz="4" w:space="2"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rPr>
        <w:t xml:space="preserve">(2) Cho vay Nhà ở xã hội, theo Nghị </w:t>
      </w:r>
      <w:r w:rsidRPr="00F6483D">
        <w:rPr>
          <w:rFonts w:ascii="Times New Roman" w:hAnsi="Times New Roman" w:hint="eastAsia"/>
          <w:sz w:val="28"/>
          <w:szCs w:val="28"/>
        </w:rPr>
        <w:t>đ</w:t>
      </w:r>
      <w:r w:rsidRPr="00F6483D">
        <w:rPr>
          <w:rFonts w:ascii="Times New Roman" w:hAnsi="Times New Roman"/>
          <w:sz w:val="28"/>
          <w:szCs w:val="28"/>
        </w:rPr>
        <w:t>ịnh số 100/2024/N</w:t>
      </w:r>
      <w:r w:rsidRPr="00F6483D">
        <w:rPr>
          <w:rFonts w:ascii="Times New Roman" w:hAnsi="Times New Roman" w:hint="eastAsia"/>
          <w:sz w:val="28"/>
          <w:szCs w:val="28"/>
        </w:rPr>
        <w:t>Đ</w:t>
      </w:r>
      <w:r w:rsidRPr="00F6483D">
        <w:rPr>
          <w:rFonts w:ascii="Times New Roman" w:hAnsi="Times New Roman"/>
          <w:sz w:val="28"/>
          <w:szCs w:val="28"/>
        </w:rPr>
        <w:t>-CP ngày 26 tháng 7 n</w:t>
      </w:r>
      <w:r w:rsidRPr="00F6483D">
        <w:rPr>
          <w:rFonts w:ascii="Times New Roman" w:hAnsi="Times New Roman" w:hint="eastAsia"/>
          <w:sz w:val="28"/>
          <w:szCs w:val="28"/>
        </w:rPr>
        <w:t>ă</w:t>
      </w:r>
      <w:r w:rsidRPr="00F6483D">
        <w:rPr>
          <w:rFonts w:ascii="Times New Roman" w:hAnsi="Times New Roman"/>
          <w:sz w:val="28"/>
          <w:szCs w:val="28"/>
        </w:rPr>
        <w:t xml:space="preserve">m 2024 của Chính phủ Quy </w:t>
      </w:r>
      <w:r w:rsidRPr="00F6483D">
        <w:rPr>
          <w:rFonts w:ascii="Times New Roman" w:hAnsi="Times New Roman" w:hint="eastAsia"/>
          <w:sz w:val="28"/>
          <w:szCs w:val="28"/>
        </w:rPr>
        <w:t>đ</w:t>
      </w:r>
      <w:r w:rsidRPr="00F6483D">
        <w:rPr>
          <w:rFonts w:ascii="Times New Roman" w:hAnsi="Times New Roman"/>
          <w:sz w:val="28"/>
          <w:szCs w:val="28"/>
        </w:rPr>
        <w:t xml:space="preserve">ịnh chi tiết một số </w:t>
      </w:r>
      <w:r w:rsidRPr="00F6483D">
        <w:rPr>
          <w:rFonts w:ascii="Times New Roman" w:hAnsi="Times New Roman" w:hint="eastAsia"/>
          <w:sz w:val="28"/>
          <w:szCs w:val="28"/>
        </w:rPr>
        <w:t>đ</w:t>
      </w:r>
      <w:r w:rsidRPr="00F6483D">
        <w:rPr>
          <w:rFonts w:ascii="Times New Roman" w:hAnsi="Times New Roman"/>
          <w:sz w:val="28"/>
          <w:szCs w:val="28"/>
        </w:rPr>
        <w:t>iều của Luật Nhà ở về phát triển và quản lý nhà ở xã hội;</w:t>
      </w:r>
    </w:p>
    <w:p w14:paraId="4AF4F07F" w14:textId="77777777" w:rsidR="00D31CC1" w:rsidRPr="00F6483D" w:rsidRDefault="00D31CC1" w:rsidP="00D31CC1">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rPr>
        <w:lastRenderedPageBreak/>
        <w:t>(3) Cho vay Ng</w:t>
      </w:r>
      <w:r w:rsidRPr="00F6483D">
        <w:rPr>
          <w:rFonts w:ascii="Times New Roman" w:hAnsi="Times New Roman" w:hint="eastAsia"/>
          <w:sz w:val="28"/>
          <w:szCs w:val="28"/>
        </w:rPr>
        <w:t>ư</w:t>
      </w:r>
      <w:r w:rsidRPr="00F6483D">
        <w:rPr>
          <w:rFonts w:ascii="Times New Roman" w:hAnsi="Times New Roman"/>
          <w:sz w:val="28"/>
          <w:szCs w:val="28"/>
        </w:rPr>
        <w:t xml:space="preserve">ời lao </w:t>
      </w:r>
      <w:r w:rsidRPr="00F6483D">
        <w:rPr>
          <w:rFonts w:ascii="Times New Roman" w:hAnsi="Times New Roman" w:hint="eastAsia"/>
          <w:sz w:val="28"/>
          <w:szCs w:val="28"/>
        </w:rPr>
        <w:t>đ</w:t>
      </w:r>
      <w:r w:rsidRPr="00F6483D">
        <w:rPr>
          <w:rFonts w:ascii="Times New Roman" w:hAnsi="Times New Roman"/>
          <w:sz w:val="28"/>
          <w:szCs w:val="28"/>
        </w:rPr>
        <w:t xml:space="preserve">ộng </w:t>
      </w:r>
      <w:r w:rsidRPr="00F6483D">
        <w:rPr>
          <w:rFonts w:ascii="Times New Roman" w:hAnsi="Times New Roman" w:hint="eastAsia"/>
          <w:sz w:val="28"/>
          <w:szCs w:val="28"/>
        </w:rPr>
        <w:t>đ</w:t>
      </w:r>
      <w:r w:rsidRPr="00F6483D">
        <w:rPr>
          <w:rFonts w:ascii="Times New Roman" w:hAnsi="Times New Roman"/>
          <w:sz w:val="28"/>
          <w:szCs w:val="28"/>
        </w:rPr>
        <w:t>i làm việc có thời hạn ở n</w:t>
      </w:r>
      <w:r w:rsidRPr="00F6483D">
        <w:rPr>
          <w:rFonts w:ascii="Times New Roman" w:hAnsi="Times New Roman" w:hint="eastAsia"/>
          <w:sz w:val="28"/>
          <w:szCs w:val="28"/>
        </w:rPr>
        <w:t>ư</w:t>
      </w:r>
      <w:r w:rsidRPr="00F6483D">
        <w:rPr>
          <w:rFonts w:ascii="Times New Roman" w:hAnsi="Times New Roman"/>
          <w:sz w:val="28"/>
          <w:szCs w:val="28"/>
        </w:rPr>
        <w:t xml:space="preserve">ớc ngoài theo Hợp </w:t>
      </w:r>
      <w:r w:rsidRPr="00F6483D">
        <w:rPr>
          <w:rFonts w:ascii="Times New Roman" w:hAnsi="Times New Roman" w:hint="eastAsia"/>
          <w:sz w:val="28"/>
          <w:szCs w:val="28"/>
        </w:rPr>
        <w:t>đ</w:t>
      </w:r>
      <w:r w:rsidRPr="00F6483D">
        <w:rPr>
          <w:rFonts w:ascii="Times New Roman" w:hAnsi="Times New Roman"/>
          <w:sz w:val="28"/>
          <w:szCs w:val="28"/>
        </w:rPr>
        <w:t>ồng, theo Nghị quyết số 23/2020/NQ-H</w:t>
      </w:r>
      <w:r w:rsidRPr="00F6483D">
        <w:rPr>
          <w:rFonts w:ascii="Times New Roman" w:hAnsi="Times New Roman" w:hint="eastAsia"/>
          <w:sz w:val="28"/>
          <w:szCs w:val="28"/>
        </w:rPr>
        <w:t>Đ</w:t>
      </w:r>
      <w:r w:rsidRPr="00F6483D">
        <w:rPr>
          <w:rFonts w:ascii="Times New Roman" w:hAnsi="Times New Roman"/>
          <w:sz w:val="28"/>
          <w:szCs w:val="28"/>
        </w:rPr>
        <w:t>ND ngày 04 tháng 12 n</w:t>
      </w:r>
      <w:r w:rsidRPr="00F6483D">
        <w:rPr>
          <w:rFonts w:ascii="Times New Roman" w:hAnsi="Times New Roman" w:hint="eastAsia"/>
          <w:sz w:val="28"/>
          <w:szCs w:val="28"/>
        </w:rPr>
        <w:t>ă</w:t>
      </w:r>
      <w:r w:rsidRPr="00F6483D">
        <w:rPr>
          <w:rFonts w:ascii="Times New Roman" w:hAnsi="Times New Roman"/>
          <w:sz w:val="28"/>
          <w:szCs w:val="28"/>
        </w:rPr>
        <w:t xml:space="preserve">m 2020 của Hội </w:t>
      </w:r>
      <w:r w:rsidRPr="00F6483D">
        <w:rPr>
          <w:rFonts w:ascii="Times New Roman" w:hAnsi="Times New Roman" w:hint="eastAsia"/>
          <w:sz w:val="28"/>
          <w:szCs w:val="28"/>
        </w:rPr>
        <w:t>đ</w:t>
      </w:r>
      <w:r w:rsidRPr="00F6483D">
        <w:rPr>
          <w:rFonts w:ascii="Times New Roman" w:hAnsi="Times New Roman"/>
          <w:sz w:val="28"/>
          <w:szCs w:val="28"/>
        </w:rPr>
        <w:t xml:space="preserve">ồng nhân dân tỉnh Hậu Giang quy </w:t>
      </w:r>
      <w:r w:rsidRPr="00F6483D">
        <w:rPr>
          <w:rFonts w:ascii="Times New Roman" w:hAnsi="Times New Roman" w:hint="eastAsia"/>
          <w:sz w:val="28"/>
          <w:szCs w:val="28"/>
        </w:rPr>
        <w:t>đ</w:t>
      </w:r>
      <w:r w:rsidRPr="00F6483D">
        <w:rPr>
          <w:rFonts w:ascii="Times New Roman" w:hAnsi="Times New Roman"/>
          <w:sz w:val="28"/>
          <w:szCs w:val="28"/>
        </w:rPr>
        <w:t>ịnh chính sách hỗ trợ ng</w:t>
      </w:r>
      <w:r w:rsidRPr="00F6483D">
        <w:rPr>
          <w:rFonts w:ascii="Times New Roman" w:hAnsi="Times New Roman" w:hint="eastAsia"/>
          <w:sz w:val="28"/>
          <w:szCs w:val="28"/>
        </w:rPr>
        <w:t>ư</w:t>
      </w:r>
      <w:r w:rsidRPr="00F6483D">
        <w:rPr>
          <w:rFonts w:ascii="Times New Roman" w:hAnsi="Times New Roman"/>
          <w:sz w:val="28"/>
          <w:szCs w:val="28"/>
        </w:rPr>
        <w:t xml:space="preserve">ời lao </w:t>
      </w:r>
      <w:r w:rsidRPr="00F6483D">
        <w:rPr>
          <w:rFonts w:ascii="Times New Roman" w:hAnsi="Times New Roman" w:hint="eastAsia"/>
          <w:sz w:val="28"/>
          <w:szCs w:val="28"/>
        </w:rPr>
        <w:t>đ</w:t>
      </w:r>
      <w:r w:rsidRPr="00F6483D">
        <w:rPr>
          <w:rFonts w:ascii="Times New Roman" w:hAnsi="Times New Roman"/>
          <w:sz w:val="28"/>
          <w:szCs w:val="28"/>
        </w:rPr>
        <w:t xml:space="preserve">ộng </w:t>
      </w:r>
      <w:r w:rsidRPr="00F6483D">
        <w:rPr>
          <w:rFonts w:ascii="Times New Roman" w:hAnsi="Times New Roman" w:hint="eastAsia"/>
          <w:sz w:val="28"/>
          <w:szCs w:val="28"/>
        </w:rPr>
        <w:t>đ</w:t>
      </w:r>
      <w:r w:rsidRPr="00F6483D">
        <w:rPr>
          <w:rFonts w:ascii="Times New Roman" w:hAnsi="Times New Roman"/>
          <w:sz w:val="28"/>
          <w:szCs w:val="28"/>
        </w:rPr>
        <w:t>i làm việc ở n</w:t>
      </w:r>
      <w:r w:rsidRPr="00F6483D">
        <w:rPr>
          <w:rFonts w:ascii="Times New Roman" w:hAnsi="Times New Roman" w:hint="eastAsia"/>
          <w:sz w:val="28"/>
          <w:szCs w:val="28"/>
        </w:rPr>
        <w:t>ư</w:t>
      </w:r>
      <w:r w:rsidRPr="00F6483D">
        <w:rPr>
          <w:rFonts w:ascii="Times New Roman" w:hAnsi="Times New Roman"/>
          <w:sz w:val="28"/>
          <w:szCs w:val="28"/>
        </w:rPr>
        <w:t xml:space="preserve">ớc ngoài theo hợp </w:t>
      </w:r>
      <w:r w:rsidRPr="00F6483D">
        <w:rPr>
          <w:rFonts w:ascii="Times New Roman" w:hAnsi="Times New Roman" w:hint="eastAsia"/>
          <w:sz w:val="28"/>
          <w:szCs w:val="28"/>
        </w:rPr>
        <w:t>đ</w:t>
      </w:r>
      <w:r w:rsidRPr="00F6483D">
        <w:rPr>
          <w:rFonts w:ascii="Times New Roman" w:hAnsi="Times New Roman"/>
          <w:sz w:val="28"/>
          <w:szCs w:val="28"/>
        </w:rPr>
        <w:t xml:space="preserve">ồng giai </w:t>
      </w:r>
      <w:r w:rsidRPr="00F6483D">
        <w:rPr>
          <w:rFonts w:ascii="Times New Roman" w:hAnsi="Times New Roman" w:hint="eastAsia"/>
          <w:sz w:val="28"/>
          <w:szCs w:val="28"/>
        </w:rPr>
        <w:t>đ</w:t>
      </w:r>
      <w:r w:rsidRPr="00F6483D">
        <w:rPr>
          <w:rFonts w:ascii="Times New Roman" w:hAnsi="Times New Roman"/>
          <w:sz w:val="28"/>
          <w:szCs w:val="28"/>
        </w:rPr>
        <w:t xml:space="preserve">oạn 2021-2025 trên </w:t>
      </w:r>
      <w:r w:rsidRPr="00F6483D">
        <w:rPr>
          <w:rFonts w:ascii="Times New Roman" w:hAnsi="Times New Roman" w:hint="eastAsia"/>
          <w:sz w:val="28"/>
          <w:szCs w:val="28"/>
        </w:rPr>
        <w:t>đ</w:t>
      </w:r>
      <w:r w:rsidRPr="00F6483D">
        <w:rPr>
          <w:rFonts w:ascii="Times New Roman" w:hAnsi="Times New Roman"/>
          <w:sz w:val="28"/>
          <w:szCs w:val="28"/>
        </w:rPr>
        <w:t>ịa bàn tỉnh Hậu Giang; Nghị quyết số 02/2023/NQ-H</w:t>
      </w:r>
      <w:r w:rsidRPr="00F6483D">
        <w:rPr>
          <w:rFonts w:ascii="Times New Roman" w:hAnsi="Times New Roman" w:hint="eastAsia"/>
          <w:sz w:val="28"/>
          <w:szCs w:val="28"/>
        </w:rPr>
        <w:t>Đ</w:t>
      </w:r>
      <w:r w:rsidRPr="00F6483D">
        <w:rPr>
          <w:rFonts w:ascii="Times New Roman" w:hAnsi="Times New Roman"/>
          <w:sz w:val="28"/>
          <w:szCs w:val="28"/>
        </w:rPr>
        <w:t>ND ngày 11 tháng 7 n</w:t>
      </w:r>
      <w:r w:rsidRPr="00F6483D">
        <w:rPr>
          <w:rFonts w:ascii="Times New Roman" w:hAnsi="Times New Roman" w:hint="eastAsia"/>
          <w:sz w:val="28"/>
          <w:szCs w:val="28"/>
        </w:rPr>
        <w:t>ă</w:t>
      </w:r>
      <w:r w:rsidRPr="00F6483D">
        <w:rPr>
          <w:rFonts w:ascii="Times New Roman" w:hAnsi="Times New Roman"/>
          <w:sz w:val="28"/>
          <w:szCs w:val="28"/>
        </w:rPr>
        <w:t xml:space="preserve">m 2023 của Hội </w:t>
      </w:r>
      <w:r w:rsidRPr="00F6483D">
        <w:rPr>
          <w:rFonts w:ascii="Times New Roman" w:hAnsi="Times New Roman" w:hint="eastAsia"/>
          <w:sz w:val="28"/>
          <w:szCs w:val="28"/>
        </w:rPr>
        <w:t>đ</w:t>
      </w:r>
      <w:r w:rsidRPr="00F6483D">
        <w:rPr>
          <w:rFonts w:ascii="Times New Roman" w:hAnsi="Times New Roman"/>
          <w:sz w:val="28"/>
          <w:szCs w:val="28"/>
        </w:rPr>
        <w:t>ồng nhân dân tỉnh Sóc Tr</w:t>
      </w:r>
      <w:r w:rsidRPr="00F6483D">
        <w:rPr>
          <w:rFonts w:ascii="Times New Roman" w:hAnsi="Times New Roman" w:hint="eastAsia"/>
          <w:sz w:val="28"/>
          <w:szCs w:val="28"/>
        </w:rPr>
        <w:t>ă</w:t>
      </w:r>
      <w:r w:rsidRPr="00F6483D">
        <w:rPr>
          <w:rFonts w:ascii="Times New Roman" w:hAnsi="Times New Roman"/>
          <w:sz w:val="28"/>
          <w:szCs w:val="28"/>
        </w:rPr>
        <w:t xml:space="preserve">ng quy </w:t>
      </w:r>
      <w:r w:rsidRPr="00F6483D">
        <w:rPr>
          <w:rFonts w:ascii="Times New Roman" w:hAnsi="Times New Roman" w:hint="eastAsia"/>
          <w:sz w:val="28"/>
          <w:szCs w:val="28"/>
        </w:rPr>
        <w:t>đ</w:t>
      </w:r>
      <w:r w:rsidRPr="00F6483D">
        <w:rPr>
          <w:rFonts w:ascii="Times New Roman" w:hAnsi="Times New Roman"/>
          <w:sz w:val="28"/>
          <w:szCs w:val="28"/>
        </w:rPr>
        <w:t xml:space="preserve">ịnh chính sách hỗ trợ vốn vay </w:t>
      </w:r>
      <w:r w:rsidRPr="00F6483D">
        <w:rPr>
          <w:rFonts w:ascii="Times New Roman" w:hAnsi="Times New Roman" w:hint="eastAsia"/>
          <w:sz w:val="28"/>
          <w:szCs w:val="28"/>
        </w:rPr>
        <w:t>đ</w:t>
      </w:r>
      <w:r w:rsidRPr="00F6483D">
        <w:rPr>
          <w:rFonts w:ascii="Times New Roman" w:hAnsi="Times New Roman"/>
          <w:sz w:val="28"/>
          <w:szCs w:val="28"/>
        </w:rPr>
        <w:t>ối với ng</w:t>
      </w:r>
      <w:r w:rsidRPr="00F6483D">
        <w:rPr>
          <w:rFonts w:ascii="Times New Roman" w:hAnsi="Times New Roman" w:hint="eastAsia"/>
          <w:sz w:val="28"/>
          <w:szCs w:val="28"/>
        </w:rPr>
        <w:t>ư</w:t>
      </w:r>
      <w:r w:rsidRPr="00F6483D">
        <w:rPr>
          <w:rFonts w:ascii="Times New Roman" w:hAnsi="Times New Roman"/>
          <w:sz w:val="28"/>
          <w:szCs w:val="28"/>
        </w:rPr>
        <w:t xml:space="preserve">ời lao </w:t>
      </w:r>
      <w:r w:rsidRPr="00F6483D">
        <w:rPr>
          <w:rFonts w:ascii="Times New Roman" w:hAnsi="Times New Roman" w:hint="eastAsia"/>
          <w:sz w:val="28"/>
          <w:szCs w:val="28"/>
        </w:rPr>
        <w:t>đ</w:t>
      </w:r>
      <w:r w:rsidRPr="00F6483D">
        <w:rPr>
          <w:rFonts w:ascii="Times New Roman" w:hAnsi="Times New Roman"/>
          <w:sz w:val="28"/>
          <w:szCs w:val="28"/>
        </w:rPr>
        <w:t>ộng tỉnh Sóc Tr</w:t>
      </w:r>
      <w:r w:rsidRPr="00F6483D">
        <w:rPr>
          <w:rFonts w:ascii="Times New Roman" w:hAnsi="Times New Roman" w:hint="eastAsia"/>
          <w:sz w:val="28"/>
          <w:szCs w:val="28"/>
        </w:rPr>
        <w:t>ă</w:t>
      </w:r>
      <w:r w:rsidRPr="00F6483D">
        <w:rPr>
          <w:rFonts w:ascii="Times New Roman" w:hAnsi="Times New Roman"/>
          <w:sz w:val="28"/>
          <w:szCs w:val="28"/>
        </w:rPr>
        <w:t xml:space="preserve">ng </w:t>
      </w:r>
      <w:r w:rsidRPr="00F6483D">
        <w:rPr>
          <w:rFonts w:ascii="Times New Roman" w:hAnsi="Times New Roman" w:hint="eastAsia"/>
          <w:sz w:val="28"/>
          <w:szCs w:val="28"/>
        </w:rPr>
        <w:t>đ</w:t>
      </w:r>
      <w:r w:rsidRPr="00F6483D">
        <w:rPr>
          <w:rFonts w:ascii="Times New Roman" w:hAnsi="Times New Roman"/>
          <w:sz w:val="28"/>
          <w:szCs w:val="28"/>
        </w:rPr>
        <w:t>i làm việc ở n</w:t>
      </w:r>
      <w:r w:rsidRPr="00F6483D">
        <w:rPr>
          <w:rFonts w:ascii="Times New Roman" w:hAnsi="Times New Roman" w:hint="eastAsia"/>
          <w:sz w:val="28"/>
          <w:szCs w:val="28"/>
        </w:rPr>
        <w:t>ư</w:t>
      </w:r>
      <w:r w:rsidRPr="00F6483D">
        <w:rPr>
          <w:rFonts w:ascii="Times New Roman" w:hAnsi="Times New Roman"/>
          <w:sz w:val="28"/>
          <w:szCs w:val="28"/>
        </w:rPr>
        <w:t xml:space="preserve">ớc ngoài theo hợp </w:t>
      </w:r>
      <w:r w:rsidRPr="00F6483D">
        <w:rPr>
          <w:rFonts w:ascii="Times New Roman" w:hAnsi="Times New Roman" w:hint="eastAsia"/>
          <w:sz w:val="28"/>
          <w:szCs w:val="28"/>
        </w:rPr>
        <w:t>đ</w:t>
      </w:r>
      <w:r w:rsidRPr="00F6483D">
        <w:rPr>
          <w:rFonts w:ascii="Times New Roman" w:hAnsi="Times New Roman"/>
          <w:sz w:val="28"/>
          <w:szCs w:val="28"/>
        </w:rPr>
        <w:t>ồng v</w:t>
      </w:r>
      <w:r w:rsidRPr="00F6483D">
        <w:rPr>
          <w:rFonts w:ascii="Times New Roman" w:hAnsi="Times New Roman" w:hint="eastAsia"/>
          <w:sz w:val="28"/>
          <w:szCs w:val="28"/>
        </w:rPr>
        <w:t>à</w:t>
      </w:r>
      <w:r w:rsidRPr="00F6483D">
        <w:rPr>
          <w:rFonts w:ascii="Times New Roman" w:hAnsi="Times New Roman"/>
          <w:sz w:val="28"/>
          <w:szCs w:val="28"/>
        </w:rPr>
        <w:t xml:space="preserve"> học sinh, sinh viên tham gia ch</w:t>
      </w:r>
      <w:r w:rsidRPr="00F6483D">
        <w:rPr>
          <w:rFonts w:ascii="Times New Roman" w:hAnsi="Times New Roman" w:hint="eastAsia"/>
          <w:sz w:val="28"/>
          <w:szCs w:val="28"/>
        </w:rPr>
        <w:t>ươ</w:t>
      </w:r>
      <w:r w:rsidRPr="00F6483D">
        <w:rPr>
          <w:rFonts w:ascii="Times New Roman" w:hAnsi="Times New Roman"/>
          <w:sz w:val="28"/>
          <w:szCs w:val="28"/>
        </w:rPr>
        <w:t>ng trình du học sinh vừa học, vừa làm từ ngân sách tỉnh và Nghị quyết số 11/2023/NQ-H</w:t>
      </w:r>
      <w:r w:rsidRPr="00F6483D">
        <w:rPr>
          <w:rFonts w:ascii="Times New Roman" w:hAnsi="Times New Roman" w:hint="eastAsia"/>
          <w:sz w:val="28"/>
          <w:szCs w:val="28"/>
        </w:rPr>
        <w:t>Đ</w:t>
      </w:r>
      <w:r w:rsidRPr="00F6483D">
        <w:rPr>
          <w:rFonts w:ascii="Times New Roman" w:hAnsi="Times New Roman"/>
          <w:sz w:val="28"/>
          <w:szCs w:val="28"/>
        </w:rPr>
        <w:t>ND ngày 08 tháng 12 n</w:t>
      </w:r>
      <w:r w:rsidRPr="00F6483D">
        <w:rPr>
          <w:rFonts w:ascii="Times New Roman" w:hAnsi="Times New Roman" w:hint="eastAsia"/>
          <w:sz w:val="28"/>
          <w:szCs w:val="28"/>
        </w:rPr>
        <w:t>ă</w:t>
      </w:r>
      <w:r w:rsidRPr="00F6483D">
        <w:rPr>
          <w:rFonts w:ascii="Times New Roman" w:hAnsi="Times New Roman"/>
          <w:sz w:val="28"/>
          <w:szCs w:val="28"/>
        </w:rPr>
        <w:t xml:space="preserve">m 2023 của Hội </w:t>
      </w:r>
      <w:r w:rsidRPr="00F6483D">
        <w:rPr>
          <w:rFonts w:ascii="Times New Roman" w:hAnsi="Times New Roman" w:hint="eastAsia"/>
          <w:sz w:val="28"/>
          <w:szCs w:val="28"/>
        </w:rPr>
        <w:t>đ</w:t>
      </w:r>
      <w:r w:rsidRPr="00F6483D">
        <w:rPr>
          <w:rFonts w:ascii="Times New Roman" w:hAnsi="Times New Roman"/>
          <w:sz w:val="28"/>
          <w:szCs w:val="28"/>
        </w:rPr>
        <w:t>ồng nhân dân thành phố Cần Th</w:t>
      </w:r>
      <w:r w:rsidRPr="00F6483D">
        <w:rPr>
          <w:rFonts w:ascii="Times New Roman" w:hAnsi="Times New Roman" w:hint="eastAsia"/>
          <w:sz w:val="28"/>
          <w:szCs w:val="28"/>
        </w:rPr>
        <w:t>ơ</w:t>
      </w:r>
      <w:r w:rsidRPr="00F6483D">
        <w:rPr>
          <w:rFonts w:ascii="Times New Roman" w:hAnsi="Times New Roman"/>
          <w:sz w:val="28"/>
          <w:szCs w:val="28"/>
        </w:rPr>
        <w:t xml:space="preserve"> quy </w:t>
      </w:r>
      <w:r w:rsidRPr="00F6483D">
        <w:rPr>
          <w:rFonts w:ascii="Times New Roman" w:hAnsi="Times New Roman" w:hint="eastAsia"/>
          <w:sz w:val="28"/>
          <w:szCs w:val="28"/>
        </w:rPr>
        <w:t>đ</w:t>
      </w:r>
      <w:r w:rsidRPr="00F6483D">
        <w:rPr>
          <w:rFonts w:ascii="Times New Roman" w:hAnsi="Times New Roman"/>
          <w:sz w:val="28"/>
          <w:szCs w:val="28"/>
        </w:rPr>
        <w:t>ịnh chính sách hỗ trợ giáo dục nghề nghiệp, việc làm và chuyển dịch c</w:t>
      </w:r>
      <w:r w:rsidRPr="00F6483D">
        <w:rPr>
          <w:rFonts w:ascii="Times New Roman" w:hAnsi="Times New Roman" w:hint="eastAsia"/>
          <w:sz w:val="28"/>
          <w:szCs w:val="28"/>
        </w:rPr>
        <w:t>ơ</w:t>
      </w:r>
      <w:r w:rsidRPr="00F6483D">
        <w:rPr>
          <w:rFonts w:ascii="Times New Roman" w:hAnsi="Times New Roman"/>
          <w:sz w:val="28"/>
          <w:szCs w:val="28"/>
        </w:rPr>
        <w:t xml:space="preserve"> cấu lao </w:t>
      </w:r>
      <w:r w:rsidRPr="00F6483D">
        <w:rPr>
          <w:rFonts w:ascii="Times New Roman" w:hAnsi="Times New Roman" w:hint="eastAsia"/>
          <w:sz w:val="28"/>
          <w:szCs w:val="28"/>
        </w:rPr>
        <w:t>đ</w:t>
      </w:r>
      <w:r w:rsidRPr="00F6483D">
        <w:rPr>
          <w:rFonts w:ascii="Times New Roman" w:hAnsi="Times New Roman"/>
          <w:sz w:val="28"/>
          <w:szCs w:val="28"/>
        </w:rPr>
        <w:t>ộng từ nông nghiệp sang phi nông nghiệp;</w:t>
      </w:r>
    </w:p>
    <w:p w14:paraId="31BB0E01" w14:textId="77777777" w:rsidR="00D31CC1" w:rsidRPr="00F6483D" w:rsidRDefault="00D31CC1" w:rsidP="00D31CC1">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rPr>
        <w:t>(4) Cho vay học sinh, sinh viên tham gia ch</w:t>
      </w:r>
      <w:r w:rsidRPr="00F6483D">
        <w:rPr>
          <w:rFonts w:ascii="Times New Roman" w:hAnsi="Times New Roman" w:hint="eastAsia"/>
          <w:sz w:val="28"/>
          <w:szCs w:val="28"/>
        </w:rPr>
        <w:t>ươ</w:t>
      </w:r>
      <w:r w:rsidRPr="00F6483D">
        <w:rPr>
          <w:rFonts w:ascii="Times New Roman" w:hAnsi="Times New Roman"/>
          <w:sz w:val="28"/>
          <w:szCs w:val="28"/>
        </w:rPr>
        <w:t>ng trình du học sinh, theo Nghị quyết số 02/2023/NQ-H</w:t>
      </w:r>
      <w:r w:rsidRPr="00F6483D">
        <w:rPr>
          <w:rFonts w:ascii="Times New Roman" w:hAnsi="Times New Roman" w:hint="eastAsia"/>
          <w:sz w:val="28"/>
          <w:szCs w:val="28"/>
        </w:rPr>
        <w:t>Đ</w:t>
      </w:r>
      <w:r w:rsidRPr="00F6483D">
        <w:rPr>
          <w:rFonts w:ascii="Times New Roman" w:hAnsi="Times New Roman"/>
          <w:sz w:val="28"/>
          <w:szCs w:val="28"/>
        </w:rPr>
        <w:t>ND ngày 11 tháng 7 n</w:t>
      </w:r>
      <w:r w:rsidRPr="00F6483D">
        <w:rPr>
          <w:rFonts w:ascii="Times New Roman" w:hAnsi="Times New Roman" w:hint="eastAsia"/>
          <w:sz w:val="28"/>
          <w:szCs w:val="28"/>
        </w:rPr>
        <w:t>ă</w:t>
      </w:r>
      <w:r w:rsidRPr="00F6483D">
        <w:rPr>
          <w:rFonts w:ascii="Times New Roman" w:hAnsi="Times New Roman"/>
          <w:sz w:val="28"/>
          <w:szCs w:val="28"/>
        </w:rPr>
        <w:t xml:space="preserve">m 2023 của Hội </w:t>
      </w:r>
      <w:r w:rsidRPr="00F6483D">
        <w:rPr>
          <w:rFonts w:ascii="Times New Roman" w:hAnsi="Times New Roman" w:hint="eastAsia"/>
          <w:sz w:val="28"/>
          <w:szCs w:val="28"/>
        </w:rPr>
        <w:t>đ</w:t>
      </w:r>
      <w:r w:rsidRPr="00F6483D">
        <w:rPr>
          <w:rFonts w:ascii="Times New Roman" w:hAnsi="Times New Roman"/>
          <w:sz w:val="28"/>
          <w:szCs w:val="28"/>
        </w:rPr>
        <w:t>ồng nhân dân tỉnh Sóc Tr</w:t>
      </w:r>
      <w:r w:rsidRPr="00F6483D">
        <w:rPr>
          <w:rFonts w:ascii="Times New Roman" w:hAnsi="Times New Roman" w:hint="eastAsia"/>
          <w:sz w:val="28"/>
          <w:szCs w:val="28"/>
        </w:rPr>
        <w:t>ă</w:t>
      </w:r>
      <w:r w:rsidRPr="00F6483D">
        <w:rPr>
          <w:rFonts w:ascii="Times New Roman" w:hAnsi="Times New Roman"/>
          <w:sz w:val="28"/>
          <w:szCs w:val="28"/>
        </w:rPr>
        <w:t xml:space="preserve">ng quy </w:t>
      </w:r>
      <w:r w:rsidRPr="00F6483D">
        <w:rPr>
          <w:rFonts w:ascii="Times New Roman" w:hAnsi="Times New Roman" w:hint="eastAsia"/>
          <w:sz w:val="28"/>
          <w:szCs w:val="28"/>
        </w:rPr>
        <w:t>đ</w:t>
      </w:r>
      <w:r w:rsidRPr="00F6483D">
        <w:rPr>
          <w:rFonts w:ascii="Times New Roman" w:hAnsi="Times New Roman"/>
          <w:sz w:val="28"/>
          <w:szCs w:val="28"/>
        </w:rPr>
        <w:t xml:space="preserve">ịnh chính sách hỗ trợ vốn vay </w:t>
      </w:r>
      <w:r w:rsidRPr="00F6483D">
        <w:rPr>
          <w:rFonts w:ascii="Times New Roman" w:hAnsi="Times New Roman" w:hint="eastAsia"/>
          <w:sz w:val="28"/>
          <w:szCs w:val="28"/>
        </w:rPr>
        <w:t>đ</w:t>
      </w:r>
      <w:r w:rsidRPr="00F6483D">
        <w:rPr>
          <w:rFonts w:ascii="Times New Roman" w:hAnsi="Times New Roman"/>
          <w:sz w:val="28"/>
          <w:szCs w:val="28"/>
        </w:rPr>
        <w:t>ối với ng</w:t>
      </w:r>
      <w:r w:rsidRPr="00F6483D">
        <w:rPr>
          <w:rFonts w:ascii="Times New Roman" w:hAnsi="Times New Roman" w:hint="eastAsia"/>
          <w:sz w:val="28"/>
          <w:szCs w:val="28"/>
        </w:rPr>
        <w:t>ư</w:t>
      </w:r>
      <w:r w:rsidRPr="00F6483D">
        <w:rPr>
          <w:rFonts w:ascii="Times New Roman" w:hAnsi="Times New Roman"/>
          <w:sz w:val="28"/>
          <w:szCs w:val="28"/>
        </w:rPr>
        <w:t xml:space="preserve">ời lao </w:t>
      </w:r>
      <w:r w:rsidRPr="00F6483D">
        <w:rPr>
          <w:rFonts w:ascii="Times New Roman" w:hAnsi="Times New Roman" w:hint="eastAsia"/>
          <w:sz w:val="28"/>
          <w:szCs w:val="28"/>
        </w:rPr>
        <w:t>đ</w:t>
      </w:r>
      <w:r w:rsidRPr="00F6483D">
        <w:rPr>
          <w:rFonts w:ascii="Times New Roman" w:hAnsi="Times New Roman"/>
          <w:sz w:val="28"/>
          <w:szCs w:val="28"/>
        </w:rPr>
        <w:t>ộng tỉnh Sóc Tr</w:t>
      </w:r>
      <w:r w:rsidRPr="00F6483D">
        <w:rPr>
          <w:rFonts w:ascii="Times New Roman" w:hAnsi="Times New Roman" w:hint="eastAsia"/>
          <w:sz w:val="28"/>
          <w:szCs w:val="28"/>
        </w:rPr>
        <w:t>ă</w:t>
      </w:r>
      <w:r w:rsidRPr="00F6483D">
        <w:rPr>
          <w:rFonts w:ascii="Times New Roman" w:hAnsi="Times New Roman"/>
          <w:sz w:val="28"/>
          <w:szCs w:val="28"/>
        </w:rPr>
        <w:t xml:space="preserve">ng </w:t>
      </w:r>
      <w:r w:rsidRPr="00F6483D">
        <w:rPr>
          <w:rFonts w:ascii="Times New Roman" w:hAnsi="Times New Roman" w:hint="eastAsia"/>
          <w:sz w:val="28"/>
          <w:szCs w:val="28"/>
        </w:rPr>
        <w:t>đ</w:t>
      </w:r>
      <w:r w:rsidRPr="00F6483D">
        <w:rPr>
          <w:rFonts w:ascii="Times New Roman" w:hAnsi="Times New Roman"/>
          <w:sz w:val="28"/>
          <w:szCs w:val="28"/>
        </w:rPr>
        <w:t>i làm việc ở n</w:t>
      </w:r>
      <w:r w:rsidRPr="00F6483D">
        <w:rPr>
          <w:rFonts w:ascii="Times New Roman" w:hAnsi="Times New Roman" w:hint="eastAsia"/>
          <w:sz w:val="28"/>
          <w:szCs w:val="28"/>
        </w:rPr>
        <w:t>ư</w:t>
      </w:r>
      <w:r w:rsidRPr="00F6483D">
        <w:rPr>
          <w:rFonts w:ascii="Times New Roman" w:hAnsi="Times New Roman"/>
          <w:sz w:val="28"/>
          <w:szCs w:val="28"/>
        </w:rPr>
        <w:t xml:space="preserve">ớc ngoài theo hợp </w:t>
      </w:r>
      <w:r w:rsidRPr="00F6483D">
        <w:rPr>
          <w:rFonts w:ascii="Times New Roman" w:hAnsi="Times New Roman" w:hint="eastAsia"/>
          <w:sz w:val="28"/>
          <w:szCs w:val="28"/>
        </w:rPr>
        <w:t>đ</w:t>
      </w:r>
      <w:r w:rsidRPr="00F6483D">
        <w:rPr>
          <w:rFonts w:ascii="Times New Roman" w:hAnsi="Times New Roman"/>
          <w:sz w:val="28"/>
          <w:szCs w:val="28"/>
        </w:rPr>
        <w:t>ồng và học sinh, sinh viên tham gia ch</w:t>
      </w:r>
      <w:r w:rsidRPr="00F6483D">
        <w:rPr>
          <w:rFonts w:ascii="Times New Roman" w:hAnsi="Times New Roman" w:hint="eastAsia"/>
          <w:sz w:val="28"/>
          <w:szCs w:val="28"/>
        </w:rPr>
        <w:t>ươ</w:t>
      </w:r>
      <w:r w:rsidRPr="00F6483D">
        <w:rPr>
          <w:rFonts w:ascii="Times New Roman" w:hAnsi="Times New Roman"/>
          <w:sz w:val="28"/>
          <w:szCs w:val="28"/>
        </w:rPr>
        <w:t xml:space="preserve">ng trình du học sinh vừa học, vừa làm từ ngân sách tỉnh; cho vay </w:t>
      </w:r>
      <w:r w:rsidRPr="00F6483D">
        <w:rPr>
          <w:rFonts w:ascii="Times New Roman" w:hAnsi="Times New Roman" w:hint="eastAsia"/>
          <w:sz w:val="28"/>
          <w:szCs w:val="28"/>
        </w:rPr>
        <w:t>đ</w:t>
      </w:r>
      <w:r w:rsidRPr="00F6483D">
        <w:rPr>
          <w:rFonts w:ascii="Times New Roman" w:hAnsi="Times New Roman"/>
          <w:sz w:val="28"/>
          <w:szCs w:val="28"/>
        </w:rPr>
        <w:t xml:space="preserve">ối với học sinh, sinh viên, học viên thạc sĩ, nghiên cứu sinh học các ngành khoa học, công nghệ, kỹ thuật và toán theo Quyết </w:t>
      </w:r>
      <w:r w:rsidRPr="00F6483D">
        <w:rPr>
          <w:rFonts w:ascii="Times New Roman" w:hAnsi="Times New Roman" w:hint="eastAsia"/>
          <w:sz w:val="28"/>
          <w:szCs w:val="28"/>
        </w:rPr>
        <w:t>đ</w:t>
      </w:r>
      <w:r w:rsidRPr="00F6483D">
        <w:rPr>
          <w:rFonts w:ascii="Times New Roman" w:hAnsi="Times New Roman"/>
          <w:sz w:val="28"/>
          <w:szCs w:val="28"/>
        </w:rPr>
        <w:t>ịnh số 29/2025/Q</w:t>
      </w:r>
      <w:r w:rsidRPr="00F6483D">
        <w:rPr>
          <w:rFonts w:ascii="Times New Roman" w:hAnsi="Times New Roman" w:hint="eastAsia"/>
          <w:sz w:val="28"/>
          <w:szCs w:val="28"/>
        </w:rPr>
        <w:t>Đ</w:t>
      </w:r>
      <w:r w:rsidRPr="00F6483D">
        <w:rPr>
          <w:rFonts w:ascii="Times New Roman" w:hAnsi="Times New Roman"/>
          <w:sz w:val="28"/>
          <w:szCs w:val="28"/>
        </w:rPr>
        <w:t>-TTg ngày 28 tháng 8 n</w:t>
      </w:r>
      <w:r w:rsidRPr="00F6483D">
        <w:rPr>
          <w:rFonts w:ascii="Times New Roman" w:hAnsi="Times New Roman" w:hint="eastAsia"/>
          <w:sz w:val="28"/>
          <w:szCs w:val="28"/>
        </w:rPr>
        <w:t>ă</w:t>
      </w:r>
      <w:r w:rsidRPr="00F6483D">
        <w:rPr>
          <w:rFonts w:ascii="Times New Roman" w:hAnsi="Times New Roman"/>
          <w:sz w:val="28"/>
          <w:szCs w:val="28"/>
        </w:rPr>
        <w:t>m 2025 của Thủ t</w:t>
      </w:r>
      <w:r w:rsidRPr="00F6483D">
        <w:rPr>
          <w:rFonts w:ascii="Times New Roman" w:hAnsi="Times New Roman" w:hint="eastAsia"/>
          <w:sz w:val="28"/>
          <w:szCs w:val="28"/>
        </w:rPr>
        <w:t>ư</w:t>
      </w:r>
      <w:r w:rsidRPr="00F6483D">
        <w:rPr>
          <w:rFonts w:ascii="Times New Roman" w:hAnsi="Times New Roman"/>
          <w:sz w:val="28"/>
          <w:szCs w:val="28"/>
        </w:rPr>
        <w:t>ớng Chính phủ;</w:t>
      </w:r>
    </w:p>
    <w:p w14:paraId="70151C58" w14:textId="77777777" w:rsidR="00D31CC1" w:rsidRPr="00F6483D" w:rsidRDefault="00D31CC1" w:rsidP="00D31CC1">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rPr>
        <w:t xml:space="preserve">(5) Cho vay hỗ trợ sản xuất </w:t>
      </w:r>
      <w:r w:rsidRPr="00F6483D">
        <w:rPr>
          <w:rFonts w:ascii="Times New Roman" w:hAnsi="Times New Roman" w:hint="eastAsia"/>
          <w:sz w:val="28"/>
          <w:szCs w:val="28"/>
        </w:rPr>
        <w:t>đ</w:t>
      </w:r>
      <w:r w:rsidRPr="00F6483D">
        <w:rPr>
          <w:rFonts w:ascii="Times New Roman" w:hAnsi="Times New Roman"/>
          <w:sz w:val="28"/>
          <w:szCs w:val="28"/>
        </w:rPr>
        <w:t xml:space="preserve">ối với hộ gia </w:t>
      </w:r>
      <w:r w:rsidRPr="00F6483D">
        <w:rPr>
          <w:rFonts w:ascii="Times New Roman" w:hAnsi="Times New Roman" w:hint="eastAsia"/>
          <w:sz w:val="28"/>
          <w:szCs w:val="28"/>
        </w:rPr>
        <w:t>đì</w:t>
      </w:r>
      <w:r w:rsidRPr="00F6483D">
        <w:rPr>
          <w:rFonts w:ascii="Times New Roman" w:hAnsi="Times New Roman"/>
          <w:sz w:val="28"/>
          <w:szCs w:val="28"/>
        </w:rPr>
        <w:t>nh ng</w:t>
      </w:r>
      <w:r w:rsidRPr="00F6483D">
        <w:rPr>
          <w:rFonts w:ascii="Times New Roman" w:hAnsi="Times New Roman" w:hint="eastAsia"/>
          <w:sz w:val="28"/>
          <w:szCs w:val="28"/>
        </w:rPr>
        <w:t>ư</w:t>
      </w:r>
      <w:r w:rsidRPr="00F6483D">
        <w:rPr>
          <w:rFonts w:ascii="Times New Roman" w:hAnsi="Times New Roman"/>
          <w:sz w:val="28"/>
          <w:szCs w:val="28"/>
        </w:rPr>
        <w:t>ời có công với cách mạng, theo Nghị quyết số 30/2017/NQ-H</w:t>
      </w:r>
      <w:r w:rsidRPr="00F6483D">
        <w:rPr>
          <w:rFonts w:ascii="Times New Roman" w:hAnsi="Times New Roman" w:hint="eastAsia"/>
          <w:sz w:val="28"/>
          <w:szCs w:val="28"/>
        </w:rPr>
        <w:t>Đ</w:t>
      </w:r>
      <w:r w:rsidRPr="00F6483D">
        <w:rPr>
          <w:rFonts w:ascii="Times New Roman" w:hAnsi="Times New Roman"/>
          <w:sz w:val="28"/>
          <w:szCs w:val="28"/>
        </w:rPr>
        <w:t>ND ngày 05 tháng 4 n</w:t>
      </w:r>
      <w:r w:rsidRPr="00F6483D">
        <w:rPr>
          <w:rFonts w:ascii="Times New Roman" w:hAnsi="Times New Roman" w:hint="eastAsia"/>
          <w:sz w:val="28"/>
          <w:szCs w:val="28"/>
        </w:rPr>
        <w:t>ă</w:t>
      </w:r>
      <w:r w:rsidRPr="00F6483D">
        <w:rPr>
          <w:rFonts w:ascii="Times New Roman" w:hAnsi="Times New Roman"/>
          <w:sz w:val="28"/>
          <w:szCs w:val="28"/>
        </w:rPr>
        <w:t xml:space="preserve">m 2017 của Hội </w:t>
      </w:r>
      <w:r w:rsidRPr="00F6483D">
        <w:rPr>
          <w:rFonts w:ascii="Times New Roman" w:hAnsi="Times New Roman" w:hint="eastAsia"/>
          <w:sz w:val="28"/>
          <w:szCs w:val="28"/>
        </w:rPr>
        <w:t>đ</w:t>
      </w:r>
      <w:r w:rsidRPr="00F6483D">
        <w:rPr>
          <w:rFonts w:ascii="Times New Roman" w:hAnsi="Times New Roman"/>
          <w:sz w:val="28"/>
          <w:szCs w:val="28"/>
        </w:rPr>
        <w:t xml:space="preserve">ồng nhân dân tỉnh Hậu Giang quy </w:t>
      </w:r>
      <w:r w:rsidRPr="00F6483D">
        <w:rPr>
          <w:rFonts w:ascii="Times New Roman" w:hAnsi="Times New Roman" w:hint="eastAsia"/>
          <w:sz w:val="28"/>
          <w:szCs w:val="28"/>
        </w:rPr>
        <w:t>đ</w:t>
      </w:r>
      <w:r w:rsidRPr="00F6483D">
        <w:rPr>
          <w:rFonts w:ascii="Times New Roman" w:hAnsi="Times New Roman"/>
          <w:sz w:val="28"/>
          <w:szCs w:val="28"/>
        </w:rPr>
        <w:t xml:space="preserve">ịnh </w:t>
      </w:r>
      <w:r w:rsidRPr="00F6483D">
        <w:rPr>
          <w:rFonts w:ascii="Times New Roman" w:hAnsi="Times New Roman" w:hint="eastAsia"/>
          <w:sz w:val="28"/>
          <w:szCs w:val="28"/>
        </w:rPr>
        <w:t>đ</w:t>
      </w:r>
      <w:r w:rsidRPr="00F6483D">
        <w:rPr>
          <w:rFonts w:ascii="Times New Roman" w:hAnsi="Times New Roman"/>
          <w:sz w:val="28"/>
          <w:szCs w:val="28"/>
        </w:rPr>
        <w:t>ối t</w:t>
      </w:r>
      <w:r w:rsidRPr="00F6483D">
        <w:rPr>
          <w:rFonts w:ascii="Times New Roman" w:hAnsi="Times New Roman" w:hint="eastAsia"/>
          <w:sz w:val="28"/>
          <w:szCs w:val="28"/>
        </w:rPr>
        <w:t>ư</w:t>
      </w:r>
      <w:r w:rsidRPr="00F6483D">
        <w:rPr>
          <w:rFonts w:ascii="Times New Roman" w:hAnsi="Times New Roman"/>
          <w:sz w:val="28"/>
          <w:szCs w:val="28"/>
        </w:rPr>
        <w:t xml:space="preserve">ợng cho vay vốn hỗ trợ sản xuất từ nguồn vốn ngân sách </w:t>
      </w:r>
      <w:r w:rsidRPr="00F6483D">
        <w:rPr>
          <w:rFonts w:ascii="Times New Roman" w:hAnsi="Times New Roman" w:hint="eastAsia"/>
          <w:sz w:val="28"/>
          <w:szCs w:val="28"/>
        </w:rPr>
        <w:t>đ</w:t>
      </w:r>
      <w:r w:rsidRPr="00F6483D">
        <w:rPr>
          <w:rFonts w:ascii="Times New Roman" w:hAnsi="Times New Roman"/>
          <w:sz w:val="28"/>
          <w:szCs w:val="28"/>
        </w:rPr>
        <w:t>ịa ph</w:t>
      </w:r>
      <w:r w:rsidRPr="00F6483D">
        <w:rPr>
          <w:rFonts w:ascii="Times New Roman" w:hAnsi="Times New Roman" w:hint="eastAsia"/>
          <w:sz w:val="28"/>
          <w:szCs w:val="28"/>
        </w:rPr>
        <w:t>ươ</w:t>
      </w:r>
      <w:r w:rsidRPr="00F6483D">
        <w:rPr>
          <w:rFonts w:ascii="Times New Roman" w:hAnsi="Times New Roman"/>
          <w:sz w:val="28"/>
          <w:szCs w:val="28"/>
        </w:rPr>
        <w:t>ng ủy thác qua Chi nhánh NHCSXH tỉnh và Nghị quyết số 36/2021/NQ-H</w:t>
      </w:r>
      <w:r w:rsidRPr="00F6483D">
        <w:rPr>
          <w:rFonts w:ascii="Times New Roman" w:hAnsi="Times New Roman" w:hint="eastAsia"/>
          <w:sz w:val="28"/>
          <w:szCs w:val="28"/>
        </w:rPr>
        <w:t>Đ</w:t>
      </w:r>
      <w:r w:rsidRPr="00F6483D">
        <w:rPr>
          <w:rFonts w:ascii="Times New Roman" w:hAnsi="Times New Roman"/>
          <w:sz w:val="28"/>
          <w:szCs w:val="28"/>
        </w:rPr>
        <w:t>ND ngày 09 tháng 12 n</w:t>
      </w:r>
      <w:r w:rsidRPr="00F6483D">
        <w:rPr>
          <w:rFonts w:ascii="Times New Roman" w:hAnsi="Times New Roman" w:hint="eastAsia"/>
          <w:sz w:val="28"/>
          <w:szCs w:val="28"/>
        </w:rPr>
        <w:t>ă</w:t>
      </w:r>
      <w:r w:rsidRPr="00F6483D">
        <w:rPr>
          <w:rFonts w:ascii="Times New Roman" w:hAnsi="Times New Roman"/>
          <w:sz w:val="28"/>
          <w:szCs w:val="28"/>
        </w:rPr>
        <w:t xml:space="preserve">m 2021 của Hội </w:t>
      </w:r>
      <w:r w:rsidRPr="00F6483D">
        <w:rPr>
          <w:rFonts w:ascii="Times New Roman" w:hAnsi="Times New Roman" w:hint="eastAsia"/>
          <w:sz w:val="28"/>
          <w:szCs w:val="28"/>
        </w:rPr>
        <w:t>đ</w:t>
      </w:r>
      <w:r w:rsidRPr="00F6483D">
        <w:rPr>
          <w:rFonts w:ascii="Times New Roman" w:hAnsi="Times New Roman"/>
          <w:sz w:val="28"/>
          <w:szCs w:val="28"/>
        </w:rPr>
        <w:t>ồng nhân dân tỉnh Hậu Giang bổ sung Nghị quyết số 30/2017/NQ-H</w:t>
      </w:r>
      <w:r w:rsidRPr="00F6483D">
        <w:rPr>
          <w:rFonts w:ascii="Times New Roman" w:hAnsi="Times New Roman" w:hint="eastAsia"/>
          <w:sz w:val="28"/>
          <w:szCs w:val="28"/>
        </w:rPr>
        <w:t>Đ</w:t>
      </w:r>
      <w:r w:rsidRPr="00F6483D">
        <w:rPr>
          <w:rFonts w:ascii="Times New Roman" w:hAnsi="Times New Roman"/>
          <w:sz w:val="28"/>
          <w:szCs w:val="28"/>
        </w:rPr>
        <w:t>ND ngày 05 tháng 4 n</w:t>
      </w:r>
      <w:r w:rsidRPr="00F6483D">
        <w:rPr>
          <w:rFonts w:ascii="Times New Roman" w:hAnsi="Times New Roman" w:hint="eastAsia"/>
          <w:sz w:val="28"/>
          <w:szCs w:val="28"/>
        </w:rPr>
        <w:t>ă</w:t>
      </w:r>
      <w:r w:rsidRPr="00F6483D">
        <w:rPr>
          <w:rFonts w:ascii="Times New Roman" w:hAnsi="Times New Roman"/>
          <w:sz w:val="28"/>
          <w:szCs w:val="28"/>
        </w:rPr>
        <w:t xml:space="preserve">m 2017 của Hội </w:t>
      </w:r>
      <w:r w:rsidRPr="00F6483D">
        <w:rPr>
          <w:rFonts w:ascii="Times New Roman" w:hAnsi="Times New Roman" w:hint="eastAsia"/>
          <w:sz w:val="28"/>
          <w:szCs w:val="28"/>
        </w:rPr>
        <w:t>đ</w:t>
      </w:r>
      <w:r w:rsidRPr="00F6483D">
        <w:rPr>
          <w:rFonts w:ascii="Times New Roman" w:hAnsi="Times New Roman"/>
          <w:sz w:val="28"/>
          <w:szCs w:val="28"/>
        </w:rPr>
        <w:t xml:space="preserve">ồng nhân dân tỉnh Hậu Giang quy </w:t>
      </w:r>
      <w:r w:rsidRPr="00F6483D">
        <w:rPr>
          <w:rFonts w:ascii="Times New Roman" w:hAnsi="Times New Roman" w:hint="eastAsia"/>
          <w:sz w:val="28"/>
          <w:szCs w:val="28"/>
        </w:rPr>
        <w:t>đ</w:t>
      </w:r>
      <w:r w:rsidRPr="00F6483D">
        <w:rPr>
          <w:rFonts w:ascii="Times New Roman" w:hAnsi="Times New Roman"/>
          <w:sz w:val="28"/>
          <w:szCs w:val="28"/>
        </w:rPr>
        <w:t xml:space="preserve">ịnh </w:t>
      </w:r>
      <w:r w:rsidRPr="00F6483D">
        <w:rPr>
          <w:rFonts w:ascii="Times New Roman" w:hAnsi="Times New Roman" w:hint="eastAsia"/>
          <w:sz w:val="28"/>
          <w:szCs w:val="28"/>
        </w:rPr>
        <w:t>đ</w:t>
      </w:r>
      <w:r w:rsidRPr="00F6483D">
        <w:rPr>
          <w:rFonts w:ascii="Times New Roman" w:hAnsi="Times New Roman"/>
          <w:sz w:val="28"/>
          <w:szCs w:val="28"/>
        </w:rPr>
        <w:t>ối t</w:t>
      </w:r>
      <w:r w:rsidRPr="00F6483D">
        <w:rPr>
          <w:rFonts w:ascii="Times New Roman" w:hAnsi="Times New Roman" w:hint="eastAsia"/>
          <w:sz w:val="28"/>
          <w:szCs w:val="28"/>
        </w:rPr>
        <w:t>ư</w:t>
      </w:r>
      <w:r w:rsidRPr="00F6483D">
        <w:rPr>
          <w:rFonts w:ascii="Times New Roman" w:hAnsi="Times New Roman"/>
          <w:sz w:val="28"/>
          <w:szCs w:val="28"/>
        </w:rPr>
        <w:t xml:space="preserve">ợng cho vay vốn hỗ trợ sản xuất từ nguồn vốn ngân sách </w:t>
      </w:r>
      <w:r w:rsidRPr="00F6483D">
        <w:rPr>
          <w:rFonts w:ascii="Times New Roman" w:hAnsi="Times New Roman" w:hint="eastAsia"/>
          <w:sz w:val="28"/>
          <w:szCs w:val="28"/>
        </w:rPr>
        <w:t>đ</w:t>
      </w:r>
      <w:r w:rsidRPr="00F6483D">
        <w:rPr>
          <w:rFonts w:ascii="Times New Roman" w:hAnsi="Times New Roman"/>
          <w:sz w:val="28"/>
          <w:szCs w:val="28"/>
        </w:rPr>
        <w:t>ịa ph</w:t>
      </w:r>
      <w:r w:rsidRPr="00F6483D">
        <w:rPr>
          <w:rFonts w:ascii="Times New Roman" w:hAnsi="Times New Roman" w:hint="eastAsia"/>
          <w:sz w:val="28"/>
          <w:szCs w:val="28"/>
        </w:rPr>
        <w:t>ươ</w:t>
      </w:r>
      <w:r w:rsidRPr="00F6483D">
        <w:rPr>
          <w:rFonts w:ascii="Times New Roman" w:hAnsi="Times New Roman"/>
          <w:sz w:val="28"/>
          <w:szCs w:val="28"/>
        </w:rPr>
        <w:t>ng ủy thác qua Chi nhánh Ngân hàng Chính sách xã hội tỉnh;</w:t>
      </w:r>
    </w:p>
    <w:p w14:paraId="74ED4FF4" w14:textId="77777777" w:rsidR="00D31CC1" w:rsidRPr="00F6483D" w:rsidRDefault="00D31CC1" w:rsidP="00D31CC1">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rPr>
        <w:t xml:space="preserve">(6) Cho vay hộ </w:t>
      </w:r>
      <w:r w:rsidRPr="00F6483D">
        <w:rPr>
          <w:rFonts w:ascii="Times New Roman" w:hAnsi="Times New Roman" w:hint="eastAsia"/>
          <w:sz w:val="28"/>
          <w:szCs w:val="28"/>
        </w:rPr>
        <w:t>đ</w:t>
      </w:r>
      <w:r w:rsidRPr="00F6483D">
        <w:rPr>
          <w:rFonts w:ascii="Times New Roman" w:hAnsi="Times New Roman"/>
          <w:sz w:val="28"/>
          <w:szCs w:val="28"/>
        </w:rPr>
        <w:t xml:space="preserve">ồng bào dân tộc thiểu số </w:t>
      </w:r>
      <w:r w:rsidRPr="00F6483D">
        <w:rPr>
          <w:rFonts w:ascii="Times New Roman" w:hAnsi="Times New Roman" w:hint="eastAsia"/>
          <w:sz w:val="28"/>
          <w:szCs w:val="28"/>
        </w:rPr>
        <w:t>đ</w:t>
      </w:r>
      <w:r w:rsidRPr="00F6483D">
        <w:rPr>
          <w:rFonts w:ascii="Times New Roman" w:hAnsi="Times New Roman"/>
          <w:sz w:val="28"/>
          <w:szCs w:val="28"/>
        </w:rPr>
        <w:t>ể phát triển sản xuất, kinh doanh, theo Nghị quyết số 111/2024/QH15 ngày 18 tháng 01 n</w:t>
      </w:r>
      <w:r w:rsidRPr="00F6483D">
        <w:rPr>
          <w:rFonts w:ascii="Times New Roman" w:hAnsi="Times New Roman" w:hint="eastAsia"/>
          <w:sz w:val="28"/>
          <w:szCs w:val="28"/>
        </w:rPr>
        <w:t>ă</w:t>
      </w:r>
      <w:r w:rsidRPr="00F6483D">
        <w:rPr>
          <w:rFonts w:ascii="Times New Roman" w:hAnsi="Times New Roman"/>
          <w:sz w:val="28"/>
          <w:szCs w:val="28"/>
        </w:rPr>
        <w:t>m 2024 của Quốc hội về một số c</w:t>
      </w:r>
      <w:r w:rsidRPr="00F6483D">
        <w:rPr>
          <w:rFonts w:ascii="Times New Roman" w:hAnsi="Times New Roman" w:hint="eastAsia"/>
          <w:sz w:val="28"/>
          <w:szCs w:val="28"/>
        </w:rPr>
        <w:t>ơ</w:t>
      </w:r>
      <w:r w:rsidRPr="00F6483D">
        <w:rPr>
          <w:rFonts w:ascii="Times New Roman" w:hAnsi="Times New Roman"/>
          <w:sz w:val="28"/>
          <w:szCs w:val="28"/>
        </w:rPr>
        <w:t xml:space="preserve"> chế, chính sách </w:t>
      </w:r>
      <w:r w:rsidRPr="00F6483D">
        <w:rPr>
          <w:rFonts w:ascii="Times New Roman" w:hAnsi="Times New Roman" w:hint="eastAsia"/>
          <w:sz w:val="28"/>
          <w:szCs w:val="28"/>
        </w:rPr>
        <w:t>đ</w:t>
      </w:r>
      <w:r w:rsidRPr="00F6483D">
        <w:rPr>
          <w:rFonts w:ascii="Times New Roman" w:hAnsi="Times New Roman"/>
          <w:sz w:val="28"/>
          <w:szCs w:val="28"/>
        </w:rPr>
        <w:t>ặc thù thực hiện các Ch</w:t>
      </w:r>
      <w:r w:rsidRPr="00F6483D">
        <w:rPr>
          <w:rFonts w:ascii="Times New Roman" w:hAnsi="Times New Roman" w:hint="eastAsia"/>
          <w:sz w:val="28"/>
          <w:szCs w:val="28"/>
        </w:rPr>
        <w:t>ươ</w:t>
      </w:r>
      <w:r w:rsidRPr="00F6483D">
        <w:rPr>
          <w:rFonts w:ascii="Times New Roman" w:hAnsi="Times New Roman"/>
          <w:sz w:val="28"/>
          <w:szCs w:val="28"/>
        </w:rPr>
        <w:t xml:space="preserve">ng trình mục tiêu quốc gia; Nghị </w:t>
      </w:r>
      <w:r w:rsidRPr="00F6483D">
        <w:rPr>
          <w:rFonts w:ascii="Times New Roman" w:hAnsi="Times New Roman" w:hint="eastAsia"/>
          <w:sz w:val="28"/>
          <w:szCs w:val="28"/>
        </w:rPr>
        <w:t>đ</w:t>
      </w:r>
      <w:r w:rsidRPr="00F6483D">
        <w:rPr>
          <w:rFonts w:ascii="Times New Roman" w:hAnsi="Times New Roman"/>
          <w:sz w:val="28"/>
          <w:szCs w:val="28"/>
        </w:rPr>
        <w:t>ịnh số 28/2022/N</w:t>
      </w:r>
      <w:r w:rsidRPr="00F6483D">
        <w:rPr>
          <w:rFonts w:ascii="Times New Roman" w:hAnsi="Times New Roman" w:hint="eastAsia"/>
          <w:sz w:val="28"/>
          <w:szCs w:val="28"/>
        </w:rPr>
        <w:t>Đ</w:t>
      </w:r>
      <w:r w:rsidRPr="00F6483D">
        <w:rPr>
          <w:rFonts w:ascii="Times New Roman" w:hAnsi="Times New Roman"/>
          <w:sz w:val="28"/>
          <w:szCs w:val="28"/>
        </w:rPr>
        <w:t>-CP ngày 26 tháng 4 n</w:t>
      </w:r>
      <w:r w:rsidRPr="00F6483D">
        <w:rPr>
          <w:rFonts w:ascii="Times New Roman" w:hAnsi="Times New Roman" w:hint="eastAsia"/>
          <w:sz w:val="28"/>
          <w:szCs w:val="28"/>
        </w:rPr>
        <w:t>ă</w:t>
      </w:r>
      <w:r w:rsidRPr="00F6483D">
        <w:rPr>
          <w:rFonts w:ascii="Times New Roman" w:hAnsi="Times New Roman"/>
          <w:sz w:val="28"/>
          <w:szCs w:val="28"/>
        </w:rPr>
        <w:t xml:space="preserve">m 2022 của Chính phủ về chính sách tín dụng </w:t>
      </w:r>
      <w:r w:rsidRPr="00F6483D">
        <w:rPr>
          <w:rFonts w:ascii="Times New Roman" w:hAnsi="Times New Roman" w:hint="eastAsia"/>
          <w:sz w:val="28"/>
          <w:szCs w:val="28"/>
        </w:rPr>
        <w:t>ư</w:t>
      </w:r>
      <w:r w:rsidRPr="00F6483D">
        <w:rPr>
          <w:rFonts w:ascii="Times New Roman" w:hAnsi="Times New Roman"/>
          <w:sz w:val="28"/>
          <w:szCs w:val="28"/>
        </w:rPr>
        <w:t xml:space="preserve">u </w:t>
      </w:r>
      <w:r w:rsidRPr="00F6483D">
        <w:rPr>
          <w:rFonts w:ascii="Times New Roman" w:hAnsi="Times New Roman" w:hint="eastAsia"/>
          <w:sz w:val="28"/>
          <w:szCs w:val="28"/>
        </w:rPr>
        <w:t>đã</w:t>
      </w:r>
      <w:r w:rsidRPr="00F6483D">
        <w:rPr>
          <w:rFonts w:ascii="Times New Roman" w:hAnsi="Times New Roman"/>
          <w:sz w:val="28"/>
          <w:szCs w:val="28"/>
        </w:rPr>
        <w:t>i thực hiện Ch</w:t>
      </w:r>
      <w:r w:rsidRPr="00F6483D">
        <w:rPr>
          <w:rFonts w:ascii="Times New Roman" w:hAnsi="Times New Roman" w:hint="eastAsia"/>
          <w:sz w:val="28"/>
          <w:szCs w:val="28"/>
        </w:rPr>
        <w:t>ươ</w:t>
      </w:r>
      <w:r w:rsidRPr="00F6483D">
        <w:rPr>
          <w:rFonts w:ascii="Times New Roman" w:hAnsi="Times New Roman"/>
          <w:sz w:val="28"/>
          <w:szCs w:val="28"/>
        </w:rPr>
        <w:t xml:space="preserve">ng trình mục tiêu quốc gia phát triển kinh tế - xã hội vùng </w:t>
      </w:r>
      <w:r w:rsidRPr="00F6483D">
        <w:rPr>
          <w:rFonts w:ascii="Times New Roman" w:hAnsi="Times New Roman" w:hint="eastAsia"/>
          <w:sz w:val="28"/>
          <w:szCs w:val="28"/>
        </w:rPr>
        <w:t>đ</w:t>
      </w:r>
      <w:r w:rsidRPr="00F6483D">
        <w:rPr>
          <w:rFonts w:ascii="Times New Roman" w:hAnsi="Times New Roman"/>
          <w:sz w:val="28"/>
          <w:szCs w:val="28"/>
        </w:rPr>
        <w:t xml:space="preserve">ồng bào dân tộc thiểu số và miền núi giai </w:t>
      </w:r>
      <w:r w:rsidRPr="00F6483D">
        <w:rPr>
          <w:rFonts w:ascii="Times New Roman" w:hAnsi="Times New Roman" w:hint="eastAsia"/>
          <w:sz w:val="28"/>
          <w:szCs w:val="28"/>
        </w:rPr>
        <w:t>đ</w:t>
      </w:r>
      <w:r w:rsidRPr="00F6483D">
        <w:rPr>
          <w:rFonts w:ascii="Times New Roman" w:hAnsi="Times New Roman"/>
          <w:sz w:val="28"/>
          <w:szCs w:val="28"/>
        </w:rPr>
        <w:t>oạn từ n</w:t>
      </w:r>
      <w:r w:rsidRPr="00F6483D">
        <w:rPr>
          <w:rFonts w:ascii="Times New Roman" w:hAnsi="Times New Roman" w:hint="eastAsia"/>
          <w:sz w:val="28"/>
          <w:szCs w:val="28"/>
        </w:rPr>
        <w:t>ă</w:t>
      </w:r>
      <w:r w:rsidRPr="00F6483D">
        <w:rPr>
          <w:rFonts w:ascii="Times New Roman" w:hAnsi="Times New Roman"/>
          <w:sz w:val="28"/>
          <w:szCs w:val="28"/>
        </w:rPr>
        <w:t xml:space="preserve">m 2021 </w:t>
      </w:r>
      <w:r w:rsidRPr="00F6483D">
        <w:rPr>
          <w:rFonts w:ascii="Times New Roman" w:hAnsi="Times New Roman" w:hint="eastAsia"/>
          <w:sz w:val="28"/>
          <w:szCs w:val="28"/>
        </w:rPr>
        <w:t>đ</w:t>
      </w:r>
      <w:r w:rsidRPr="00F6483D">
        <w:rPr>
          <w:rFonts w:ascii="Times New Roman" w:hAnsi="Times New Roman"/>
          <w:sz w:val="28"/>
          <w:szCs w:val="28"/>
        </w:rPr>
        <w:t>ến n</w:t>
      </w:r>
      <w:r w:rsidRPr="00F6483D">
        <w:rPr>
          <w:rFonts w:ascii="Times New Roman" w:hAnsi="Times New Roman" w:hint="eastAsia"/>
          <w:sz w:val="28"/>
          <w:szCs w:val="28"/>
        </w:rPr>
        <w:t>ă</w:t>
      </w:r>
      <w:r w:rsidRPr="00F6483D">
        <w:rPr>
          <w:rFonts w:ascii="Times New Roman" w:hAnsi="Times New Roman"/>
          <w:sz w:val="28"/>
          <w:szCs w:val="28"/>
        </w:rPr>
        <w:t xml:space="preserve">m 2030, giai </w:t>
      </w:r>
      <w:r w:rsidRPr="00F6483D">
        <w:rPr>
          <w:rFonts w:ascii="Times New Roman" w:hAnsi="Times New Roman" w:hint="eastAsia"/>
          <w:sz w:val="28"/>
          <w:szCs w:val="28"/>
        </w:rPr>
        <w:t>đ</w:t>
      </w:r>
      <w:r w:rsidRPr="00F6483D">
        <w:rPr>
          <w:rFonts w:ascii="Times New Roman" w:hAnsi="Times New Roman"/>
          <w:sz w:val="28"/>
          <w:szCs w:val="28"/>
        </w:rPr>
        <w:t>oạn 1: từ n</w:t>
      </w:r>
      <w:r w:rsidRPr="00F6483D">
        <w:rPr>
          <w:rFonts w:ascii="Times New Roman" w:hAnsi="Times New Roman" w:hint="eastAsia"/>
          <w:sz w:val="28"/>
          <w:szCs w:val="28"/>
        </w:rPr>
        <w:t>ă</w:t>
      </w:r>
      <w:r w:rsidRPr="00F6483D">
        <w:rPr>
          <w:rFonts w:ascii="Times New Roman" w:hAnsi="Times New Roman"/>
          <w:sz w:val="28"/>
          <w:szCs w:val="28"/>
        </w:rPr>
        <w:t xml:space="preserve">m 2021 </w:t>
      </w:r>
      <w:r w:rsidRPr="00F6483D">
        <w:rPr>
          <w:rFonts w:ascii="Times New Roman" w:hAnsi="Times New Roman" w:hint="eastAsia"/>
          <w:sz w:val="28"/>
          <w:szCs w:val="28"/>
        </w:rPr>
        <w:t>đ</w:t>
      </w:r>
      <w:r w:rsidRPr="00F6483D">
        <w:rPr>
          <w:rFonts w:ascii="Times New Roman" w:hAnsi="Times New Roman"/>
          <w:sz w:val="28"/>
          <w:szCs w:val="28"/>
        </w:rPr>
        <w:t>ến n</w:t>
      </w:r>
      <w:r w:rsidRPr="00F6483D">
        <w:rPr>
          <w:rFonts w:ascii="Times New Roman" w:hAnsi="Times New Roman" w:hint="eastAsia"/>
          <w:sz w:val="28"/>
          <w:szCs w:val="28"/>
        </w:rPr>
        <w:t>ă</w:t>
      </w:r>
      <w:r w:rsidRPr="00F6483D">
        <w:rPr>
          <w:rFonts w:ascii="Times New Roman" w:hAnsi="Times New Roman"/>
          <w:sz w:val="28"/>
          <w:szCs w:val="28"/>
        </w:rPr>
        <w:t>m 2025;</w:t>
      </w:r>
    </w:p>
    <w:p w14:paraId="4F214ABC" w14:textId="7754B3DC" w:rsidR="00D31CC1" w:rsidRPr="00F6483D" w:rsidRDefault="00D31CC1" w:rsidP="00D31CC1">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rPr>
        <w:t>(7) Cho vay Ng</w:t>
      </w:r>
      <w:r w:rsidRPr="00F6483D">
        <w:rPr>
          <w:rFonts w:ascii="Times New Roman" w:hAnsi="Times New Roman" w:hint="eastAsia"/>
          <w:sz w:val="28"/>
          <w:szCs w:val="28"/>
        </w:rPr>
        <w:t>ư</w:t>
      </w:r>
      <w:r w:rsidRPr="00F6483D">
        <w:rPr>
          <w:rFonts w:ascii="Times New Roman" w:hAnsi="Times New Roman"/>
          <w:sz w:val="28"/>
          <w:szCs w:val="28"/>
        </w:rPr>
        <w:t xml:space="preserve">ời chấp hành xong án phạt tù, theo Quyết </w:t>
      </w:r>
      <w:r w:rsidRPr="00F6483D">
        <w:rPr>
          <w:rFonts w:ascii="Times New Roman" w:hAnsi="Times New Roman" w:hint="eastAsia"/>
          <w:sz w:val="28"/>
          <w:szCs w:val="28"/>
        </w:rPr>
        <w:t>đ</w:t>
      </w:r>
      <w:r w:rsidRPr="00F6483D">
        <w:rPr>
          <w:rFonts w:ascii="Times New Roman" w:hAnsi="Times New Roman"/>
          <w:sz w:val="28"/>
          <w:szCs w:val="28"/>
        </w:rPr>
        <w:t>ịnh số 22/2023/Q</w:t>
      </w:r>
      <w:r w:rsidRPr="00F6483D">
        <w:rPr>
          <w:rFonts w:ascii="Times New Roman" w:hAnsi="Times New Roman" w:hint="eastAsia"/>
          <w:sz w:val="28"/>
          <w:szCs w:val="28"/>
        </w:rPr>
        <w:t>Đ</w:t>
      </w:r>
      <w:r w:rsidRPr="00F6483D">
        <w:rPr>
          <w:rFonts w:ascii="Times New Roman" w:hAnsi="Times New Roman"/>
          <w:sz w:val="28"/>
          <w:szCs w:val="28"/>
        </w:rPr>
        <w:t>-TTg ngày 17 tháng 8 n</w:t>
      </w:r>
      <w:r w:rsidRPr="00F6483D">
        <w:rPr>
          <w:rFonts w:ascii="Times New Roman" w:hAnsi="Times New Roman" w:hint="eastAsia"/>
          <w:sz w:val="28"/>
          <w:szCs w:val="28"/>
        </w:rPr>
        <w:t>ă</w:t>
      </w:r>
      <w:r w:rsidRPr="00F6483D">
        <w:rPr>
          <w:rFonts w:ascii="Times New Roman" w:hAnsi="Times New Roman"/>
          <w:sz w:val="28"/>
          <w:szCs w:val="28"/>
        </w:rPr>
        <w:t>m 2023 của Thủ t</w:t>
      </w:r>
      <w:r w:rsidRPr="00F6483D">
        <w:rPr>
          <w:rFonts w:ascii="Times New Roman" w:hAnsi="Times New Roman" w:hint="eastAsia"/>
          <w:sz w:val="28"/>
          <w:szCs w:val="28"/>
        </w:rPr>
        <w:t>ư</w:t>
      </w:r>
      <w:r w:rsidRPr="00F6483D">
        <w:rPr>
          <w:rFonts w:ascii="Times New Roman" w:hAnsi="Times New Roman"/>
          <w:sz w:val="28"/>
          <w:szCs w:val="28"/>
        </w:rPr>
        <w:t xml:space="preserve">ớng Chính phủ về tín dụng </w:t>
      </w:r>
      <w:r w:rsidRPr="00F6483D">
        <w:rPr>
          <w:rFonts w:ascii="Times New Roman" w:hAnsi="Times New Roman" w:hint="eastAsia"/>
          <w:sz w:val="28"/>
          <w:szCs w:val="28"/>
        </w:rPr>
        <w:t>đ</w:t>
      </w:r>
      <w:r w:rsidRPr="00F6483D">
        <w:rPr>
          <w:rFonts w:ascii="Times New Roman" w:hAnsi="Times New Roman"/>
          <w:sz w:val="28"/>
          <w:szCs w:val="28"/>
        </w:rPr>
        <w:t>ối với ng</w:t>
      </w:r>
      <w:r w:rsidRPr="00F6483D">
        <w:rPr>
          <w:rFonts w:ascii="Times New Roman" w:hAnsi="Times New Roman" w:hint="eastAsia"/>
          <w:sz w:val="28"/>
          <w:szCs w:val="28"/>
        </w:rPr>
        <w:t>ư</w:t>
      </w:r>
      <w:r w:rsidRPr="00F6483D">
        <w:rPr>
          <w:rFonts w:ascii="Times New Roman" w:hAnsi="Times New Roman"/>
          <w:sz w:val="28"/>
          <w:szCs w:val="28"/>
        </w:rPr>
        <w:t>ời chấp hành xong án phạt tù;</w:t>
      </w:r>
    </w:p>
    <w:p w14:paraId="6AB1584B" w14:textId="4D38E6F3" w:rsidR="00D31CC1" w:rsidRPr="00F6483D" w:rsidRDefault="00D31CC1" w:rsidP="00D31CC1">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rPr>
        <w:t>(8) Cho vay tín dụng cấp n</w:t>
      </w:r>
      <w:r w:rsidRPr="00F6483D">
        <w:rPr>
          <w:rFonts w:ascii="Times New Roman" w:hAnsi="Times New Roman" w:hint="eastAsia"/>
          <w:sz w:val="28"/>
          <w:szCs w:val="28"/>
        </w:rPr>
        <w:t>ư</w:t>
      </w:r>
      <w:r w:rsidRPr="00F6483D">
        <w:rPr>
          <w:rFonts w:ascii="Times New Roman" w:hAnsi="Times New Roman"/>
          <w:sz w:val="28"/>
          <w:szCs w:val="28"/>
        </w:rPr>
        <w:t>ớc sạch và vệ sinh môi tr</w:t>
      </w:r>
      <w:r w:rsidRPr="00F6483D">
        <w:rPr>
          <w:rFonts w:ascii="Times New Roman" w:hAnsi="Times New Roman" w:hint="eastAsia"/>
          <w:sz w:val="28"/>
          <w:szCs w:val="28"/>
        </w:rPr>
        <w:t>ư</w:t>
      </w:r>
      <w:r w:rsidRPr="00F6483D">
        <w:rPr>
          <w:rFonts w:ascii="Times New Roman" w:hAnsi="Times New Roman"/>
          <w:sz w:val="28"/>
          <w:szCs w:val="28"/>
        </w:rPr>
        <w:t xml:space="preserve">ờng, theo Quyết </w:t>
      </w:r>
      <w:r w:rsidRPr="00F6483D">
        <w:rPr>
          <w:rFonts w:ascii="Times New Roman" w:hAnsi="Times New Roman" w:hint="eastAsia"/>
          <w:sz w:val="28"/>
          <w:szCs w:val="28"/>
        </w:rPr>
        <w:t>đ</w:t>
      </w:r>
      <w:r w:rsidRPr="00F6483D">
        <w:rPr>
          <w:rFonts w:ascii="Times New Roman" w:hAnsi="Times New Roman"/>
          <w:sz w:val="28"/>
          <w:szCs w:val="28"/>
        </w:rPr>
        <w:t>ịnh số 10/2024/Q</w:t>
      </w:r>
      <w:r w:rsidRPr="00F6483D">
        <w:rPr>
          <w:rFonts w:ascii="Times New Roman" w:hAnsi="Times New Roman" w:hint="eastAsia"/>
          <w:sz w:val="28"/>
          <w:szCs w:val="28"/>
        </w:rPr>
        <w:t>Đ</w:t>
      </w:r>
      <w:r w:rsidRPr="00F6483D">
        <w:rPr>
          <w:rFonts w:ascii="Times New Roman" w:hAnsi="Times New Roman"/>
          <w:sz w:val="28"/>
          <w:szCs w:val="28"/>
        </w:rPr>
        <w:t>-TTg ngày 14 tháng 8 n</w:t>
      </w:r>
      <w:r w:rsidRPr="00F6483D">
        <w:rPr>
          <w:rFonts w:ascii="Times New Roman" w:hAnsi="Times New Roman" w:hint="eastAsia"/>
          <w:sz w:val="28"/>
          <w:szCs w:val="28"/>
        </w:rPr>
        <w:t>ă</w:t>
      </w:r>
      <w:r w:rsidRPr="00F6483D">
        <w:rPr>
          <w:rFonts w:ascii="Times New Roman" w:hAnsi="Times New Roman"/>
          <w:sz w:val="28"/>
          <w:szCs w:val="28"/>
        </w:rPr>
        <w:t>m 2024 của Thủ t</w:t>
      </w:r>
      <w:r w:rsidRPr="00F6483D">
        <w:rPr>
          <w:rFonts w:ascii="Times New Roman" w:hAnsi="Times New Roman" w:hint="eastAsia"/>
          <w:sz w:val="28"/>
          <w:szCs w:val="28"/>
        </w:rPr>
        <w:t>ư</w:t>
      </w:r>
      <w:r w:rsidRPr="00F6483D">
        <w:rPr>
          <w:rFonts w:ascii="Times New Roman" w:hAnsi="Times New Roman"/>
          <w:sz w:val="28"/>
          <w:szCs w:val="28"/>
        </w:rPr>
        <w:t>ớng Chính phủ về tín dụng thực hiện cấp n</w:t>
      </w:r>
      <w:r w:rsidRPr="00F6483D">
        <w:rPr>
          <w:rFonts w:ascii="Times New Roman" w:hAnsi="Times New Roman" w:hint="eastAsia"/>
          <w:sz w:val="28"/>
          <w:szCs w:val="28"/>
        </w:rPr>
        <w:t>ư</w:t>
      </w:r>
      <w:r w:rsidRPr="00F6483D">
        <w:rPr>
          <w:rFonts w:ascii="Times New Roman" w:hAnsi="Times New Roman"/>
          <w:sz w:val="28"/>
          <w:szCs w:val="28"/>
        </w:rPr>
        <w:t>ớc sạch và vệ sinh môi tr</w:t>
      </w:r>
      <w:r w:rsidRPr="00F6483D">
        <w:rPr>
          <w:rFonts w:ascii="Times New Roman" w:hAnsi="Times New Roman" w:hint="eastAsia"/>
          <w:sz w:val="28"/>
          <w:szCs w:val="28"/>
        </w:rPr>
        <w:t>ư</w:t>
      </w:r>
      <w:r w:rsidRPr="00F6483D">
        <w:rPr>
          <w:rFonts w:ascii="Times New Roman" w:hAnsi="Times New Roman"/>
          <w:sz w:val="28"/>
          <w:szCs w:val="28"/>
        </w:rPr>
        <w:t xml:space="preserve">ờng nông thôn và Quyết </w:t>
      </w:r>
      <w:r w:rsidRPr="00F6483D">
        <w:rPr>
          <w:rFonts w:ascii="Times New Roman" w:hAnsi="Times New Roman" w:hint="eastAsia"/>
          <w:sz w:val="28"/>
          <w:szCs w:val="28"/>
        </w:rPr>
        <w:t>đ</w:t>
      </w:r>
      <w:r w:rsidRPr="00F6483D">
        <w:rPr>
          <w:rFonts w:ascii="Times New Roman" w:hAnsi="Times New Roman"/>
          <w:sz w:val="28"/>
          <w:szCs w:val="28"/>
        </w:rPr>
        <w:t>ịnh số 1776/Q</w:t>
      </w:r>
      <w:r w:rsidRPr="00F6483D">
        <w:rPr>
          <w:rFonts w:ascii="Times New Roman" w:hAnsi="Times New Roman" w:hint="eastAsia"/>
          <w:sz w:val="28"/>
          <w:szCs w:val="28"/>
        </w:rPr>
        <w:t>Đ</w:t>
      </w:r>
      <w:r w:rsidRPr="00F6483D">
        <w:rPr>
          <w:rFonts w:ascii="Times New Roman" w:hAnsi="Times New Roman"/>
          <w:sz w:val="28"/>
          <w:szCs w:val="28"/>
        </w:rPr>
        <w:t>-UBND ngày 12 tháng 8 n</w:t>
      </w:r>
      <w:r w:rsidRPr="00F6483D">
        <w:rPr>
          <w:rFonts w:ascii="Times New Roman" w:hAnsi="Times New Roman" w:hint="eastAsia"/>
          <w:sz w:val="28"/>
          <w:szCs w:val="28"/>
        </w:rPr>
        <w:t>ă</w:t>
      </w:r>
      <w:r w:rsidRPr="00F6483D">
        <w:rPr>
          <w:rFonts w:ascii="Times New Roman" w:hAnsi="Times New Roman"/>
          <w:sz w:val="28"/>
          <w:szCs w:val="28"/>
        </w:rPr>
        <w:t xml:space="preserve">m 2024 của Ủy ban nhân dân thành phố về việc ban hành Quy chế quản lý và sử dụng nguồn vốn từ ngân sách </w:t>
      </w:r>
      <w:r w:rsidRPr="00F6483D">
        <w:rPr>
          <w:rFonts w:ascii="Times New Roman" w:hAnsi="Times New Roman" w:hint="eastAsia"/>
          <w:sz w:val="28"/>
          <w:szCs w:val="28"/>
        </w:rPr>
        <w:t>đ</w:t>
      </w:r>
      <w:r w:rsidRPr="00F6483D">
        <w:rPr>
          <w:rFonts w:ascii="Times New Roman" w:hAnsi="Times New Roman"/>
          <w:sz w:val="28"/>
          <w:szCs w:val="28"/>
        </w:rPr>
        <w:t>ịa ph</w:t>
      </w:r>
      <w:r w:rsidRPr="00F6483D">
        <w:rPr>
          <w:rFonts w:ascii="Times New Roman" w:hAnsi="Times New Roman" w:hint="eastAsia"/>
          <w:sz w:val="28"/>
          <w:szCs w:val="28"/>
        </w:rPr>
        <w:t>ươ</w:t>
      </w:r>
      <w:r w:rsidRPr="00F6483D">
        <w:rPr>
          <w:rFonts w:ascii="Times New Roman" w:hAnsi="Times New Roman"/>
          <w:sz w:val="28"/>
          <w:szCs w:val="28"/>
        </w:rPr>
        <w:t xml:space="preserve">ng </w:t>
      </w:r>
      <w:r w:rsidRPr="00F6483D">
        <w:rPr>
          <w:rFonts w:ascii="Times New Roman" w:hAnsi="Times New Roman"/>
          <w:sz w:val="28"/>
          <w:szCs w:val="28"/>
        </w:rPr>
        <w:lastRenderedPageBreak/>
        <w:t>ủy thác qua Chi nhánh Ngân hàng Chính sách xã hội thành phố Cần Th</w:t>
      </w:r>
      <w:r w:rsidRPr="00F6483D">
        <w:rPr>
          <w:rFonts w:ascii="Times New Roman" w:hAnsi="Times New Roman" w:hint="eastAsia"/>
          <w:sz w:val="28"/>
          <w:szCs w:val="28"/>
        </w:rPr>
        <w:t>ơ</w:t>
      </w:r>
      <w:r w:rsidRPr="00F6483D">
        <w:rPr>
          <w:rFonts w:ascii="Times New Roman" w:hAnsi="Times New Roman"/>
          <w:sz w:val="28"/>
          <w:szCs w:val="28"/>
        </w:rPr>
        <w:t xml:space="preserve"> </w:t>
      </w:r>
      <w:r w:rsidRPr="00F6483D">
        <w:rPr>
          <w:rFonts w:ascii="Times New Roman" w:hAnsi="Times New Roman" w:hint="eastAsia"/>
          <w:sz w:val="28"/>
          <w:szCs w:val="28"/>
        </w:rPr>
        <w:t>đ</w:t>
      </w:r>
      <w:r w:rsidRPr="00F6483D">
        <w:rPr>
          <w:rFonts w:ascii="Times New Roman" w:hAnsi="Times New Roman"/>
          <w:sz w:val="28"/>
          <w:szCs w:val="28"/>
        </w:rPr>
        <w:t xml:space="preserve">ể cho vay </w:t>
      </w:r>
      <w:r w:rsidRPr="00F6483D">
        <w:rPr>
          <w:rFonts w:ascii="Times New Roman" w:hAnsi="Times New Roman" w:hint="eastAsia"/>
          <w:sz w:val="28"/>
          <w:szCs w:val="28"/>
        </w:rPr>
        <w:t>đ</w:t>
      </w:r>
      <w:r w:rsidRPr="00F6483D">
        <w:rPr>
          <w:rFonts w:ascii="Times New Roman" w:hAnsi="Times New Roman"/>
          <w:sz w:val="28"/>
          <w:szCs w:val="28"/>
        </w:rPr>
        <w:t>ối với ng</w:t>
      </w:r>
      <w:r w:rsidRPr="00F6483D">
        <w:rPr>
          <w:rFonts w:ascii="Times New Roman" w:hAnsi="Times New Roman" w:hint="eastAsia"/>
          <w:sz w:val="28"/>
          <w:szCs w:val="28"/>
        </w:rPr>
        <w:t>ư</w:t>
      </w:r>
      <w:r w:rsidRPr="00F6483D">
        <w:rPr>
          <w:rFonts w:ascii="Times New Roman" w:hAnsi="Times New Roman"/>
          <w:sz w:val="28"/>
          <w:szCs w:val="28"/>
        </w:rPr>
        <w:t xml:space="preserve">ời nghèo và các </w:t>
      </w:r>
      <w:r w:rsidRPr="00F6483D">
        <w:rPr>
          <w:rFonts w:ascii="Times New Roman" w:hAnsi="Times New Roman" w:hint="eastAsia"/>
          <w:sz w:val="28"/>
          <w:szCs w:val="28"/>
        </w:rPr>
        <w:t>đ</w:t>
      </w:r>
      <w:r w:rsidRPr="00F6483D">
        <w:rPr>
          <w:rFonts w:ascii="Times New Roman" w:hAnsi="Times New Roman"/>
          <w:sz w:val="28"/>
          <w:szCs w:val="28"/>
        </w:rPr>
        <w:t>ối t</w:t>
      </w:r>
      <w:r w:rsidRPr="00F6483D">
        <w:rPr>
          <w:rFonts w:ascii="Times New Roman" w:hAnsi="Times New Roman" w:hint="eastAsia"/>
          <w:sz w:val="28"/>
          <w:szCs w:val="28"/>
        </w:rPr>
        <w:t>ư</w:t>
      </w:r>
      <w:r w:rsidRPr="00F6483D">
        <w:rPr>
          <w:rFonts w:ascii="Times New Roman" w:hAnsi="Times New Roman"/>
          <w:sz w:val="28"/>
          <w:szCs w:val="28"/>
        </w:rPr>
        <w:t xml:space="preserve">ợng chính sách khác trên </w:t>
      </w:r>
      <w:r w:rsidRPr="00F6483D">
        <w:rPr>
          <w:rFonts w:ascii="Times New Roman" w:hAnsi="Times New Roman" w:hint="eastAsia"/>
          <w:sz w:val="28"/>
          <w:szCs w:val="28"/>
        </w:rPr>
        <w:t>đ</w:t>
      </w:r>
      <w:r w:rsidRPr="00F6483D">
        <w:rPr>
          <w:rFonts w:ascii="Times New Roman" w:hAnsi="Times New Roman"/>
          <w:sz w:val="28"/>
          <w:szCs w:val="28"/>
        </w:rPr>
        <w:t>ịa bàn thành phố Cần Th</w:t>
      </w:r>
      <w:r w:rsidRPr="00F6483D">
        <w:rPr>
          <w:rFonts w:ascii="Times New Roman" w:hAnsi="Times New Roman" w:hint="eastAsia"/>
          <w:sz w:val="28"/>
          <w:szCs w:val="28"/>
        </w:rPr>
        <w:t>ơ</w:t>
      </w:r>
      <w:r w:rsidR="007346C5">
        <w:rPr>
          <w:rFonts w:ascii="Times New Roman" w:hAnsi="Times New Roman"/>
          <w:sz w:val="28"/>
          <w:szCs w:val="28"/>
        </w:rPr>
        <w:t>;</w:t>
      </w:r>
    </w:p>
    <w:p w14:paraId="059F17C7" w14:textId="437B4275" w:rsidR="00E709C7" w:rsidRPr="00F6483D" w:rsidRDefault="00446CD5" w:rsidP="00D31CC1">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lang w:eastAsia="vi-VN" w:bidi="vi-VN"/>
        </w:rPr>
      </w:pPr>
      <w:r w:rsidRPr="00F6483D">
        <w:rPr>
          <w:rFonts w:ascii="Times New Roman" w:hAnsi="Times New Roman"/>
          <w:sz w:val="28"/>
          <w:szCs w:val="28"/>
          <w:lang w:eastAsia="vi-VN" w:bidi="vi-VN"/>
        </w:rPr>
        <w:t xml:space="preserve">(9) </w:t>
      </w:r>
      <w:bookmarkStart w:id="10" w:name="_Hlk209970416"/>
      <w:r w:rsidR="00E709C7" w:rsidRPr="00F6483D">
        <w:rPr>
          <w:rFonts w:ascii="Times New Roman" w:hAnsi="Times New Roman"/>
          <w:sz w:val="28"/>
          <w:szCs w:val="28"/>
          <w:lang w:eastAsia="vi-VN" w:bidi="vi-VN"/>
        </w:rPr>
        <w:t>Các đối tượng khác khi có quyết định của Chính phủ, Thủ tướng Chính phủ và cấp có thẩm quyền</w:t>
      </w:r>
      <w:r w:rsidR="00284605" w:rsidRPr="00F6483D">
        <w:rPr>
          <w:rFonts w:ascii="Times New Roman" w:hAnsi="Times New Roman"/>
          <w:sz w:val="28"/>
          <w:szCs w:val="28"/>
          <w:lang w:eastAsia="vi-VN" w:bidi="vi-VN"/>
        </w:rPr>
        <w:t xml:space="preserve">. </w:t>
      </w:r>
    </w:p>
    <w:bookmarkEnd w:id="10"/>
    <w:p w14:paraId="3B8AD9EC" w14:textId="77777777" w:rsidR="009947E5" w:rsidRPr="00F6483D" w:rsidRDefault="00446CD5"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rPr>
        <w:t>b) Trường hợp các văn bản quy phạm pháp luật dẫn chiếu trong Nghị quyết này được thay thế, sửa đổi, bổ sung thì thực hiện theo vản bản đã thay thế, sửa đổi, bổ sung đó.</w:t>
      </w:r>
    </w:p>
    <w:p w14:paraId="4F9717C5" w14:textId="199E9495" w:rsidR="0039084B" w:rsidRPr="00F6483D" w:rsidRDefault="001C5036"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b/>
          <w:bCs/>
          <w:sz w:val="28"/>
          <w:szCs w:val="28"/>
        </w:rPr>
      </w:pPr>
      <w:r w:rsidRPr="00F6483D">
        <w:rPr>
          <w:rFonts w:ascii="Times New Roman" w:hAnsi="Times New Roman"/>
          <w:b/>
          <w:bCs/>
          <w:sz w:val="28"/>
          <w:szCs w:val="28"/>
          <w:lang w:val="en"/>
        </w:rPr>
        <w:t>V. D</w:t>
      </w:r>
      <w:r w:rsidRPr="00F6483D">
        <w:rPr>
          <w:rFonts w:ascii="Times New Roman" w:hAnsi="Times New Roman"/>
          <w:b/>
          <w:bCs/>
          <w:sz w:val="28"/>
          <w:szCs w:val="28"/>
        </w:rPr>
        <w:t>Ự KIẾN NGUỒN LỰC, ĐIỀU KIỆN BẢO ĐẢM CHO VIỆC THI HÀNH VĂN BẢN VÀ THỜI GIAN TRÌNH BAN HÀNH</w:t>
      </w:r>
    </w:p>
    <w:p w14:paraId="11DEDC6D" w14:textId="398675DB" w:rsidR="00EF6B6A" w:rsidRPr="00F6483D" w:rsidRDefault="00446CD5" w:rsidP="00EF6B6A">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851"/>
        <w:rPr>
          <w:rFonts w:ascii="Times New Roman" w:hAnsi="Times New Roman"/>
          <w:sz w:val="28"/>
          <w:szCs w:val="28"/>
          <w:lang w:val="vi-VN"/>
        </w:rPr>
      </w:pPr>
      <w:r w:rsidRPr="00F6483D">
        <w:rPr>
          <w:rFonts w:ascii="Times New Roman" w:hAnsi="Times New Roman"/>
          <w:bCs/>
          <w:sz w:val="28"/>
          <w:szCs w:val="28"/>
        </w:rPr>
        <w:t xml:space="preserve"> Nguồn kinh phí thực hiện: </w:t>
      </w:r>
      <w:r w:rsidR="00EF6B6A" w:rsidRPr="00F6483D">
        <w:rPr>
          <w:rFonts w:ascii="Times New Roman" w:hAnsi="Times New Roman"/>
          <w:sz w:val="28"/>
          <w:szCs w:val="28"/>
          <w:lang w:val="vi-VN"/>
        </w:rPr>
        <w:t xml:space="preserve">Nguồn kinh phí thực hiện </w:t>
      </w:r>
      <w:r w:rsidR="00EF6B6A" w:rsidRPr="00F6483D">
        <w:rPr>
          <w:rFonts w:ascii="Times New Roman" w:hAnsi="Times New Roman"/>
          <w:sz w:val="28"/>
          <w:szCs w:val="28"/>
        </w:rPr>
        <w:t xml:space="preserve">do </w:t>
      </w:r>
      <w:r w:rsidR="00EF6B6A" w:rsidRPr="00F6483D">
        <w:rPr>
          <w:rFonts w:ascii="Times New Roman" w:hAnsi="Times New Roman"/>
          <w:sz w:val="28"/>
          <w:szCs w:val="28"/>
          <w:lang w:val="vi-VN"/>
        </w:rPr>
        <w:t>ngân sách</w:t>
      </w:r>
      <w:r w:rsidR="00EF6B6A" w:rsidRPr="00F6483D">
        <w:rPr>
          <w:rFonts w:ascii="Times New Roman" w:hAnsi="Times New Roman"/>
          <w:sz w:val="28"/>
          <w:szCs w:val="28"/>
        </w:rPr>
        <w:t xml:space="preserve"> Nhà nước đảm</w:t>
      </w:r>
      <w:r w:rsidR="00EF6B6A" w:rsidRPr="00F6483D">
        <w:rPr>
          <w:rFonts w:ascii="Times New Roman" w:hAnsi="Times New Roman"/>
          <w:sz w:val="28"/>
          <w:szCs w:val="28"/>
          <w:lang w:val="vi-VN"/>
        </w:rPr>
        <w:t xml:space="preserve"> bảo</w:t>
      </w:r>
      <w:r w:rsidR="00EF6B6A" w:rsidRPr="00F6483D">
        <w:rPr>
          <w:rFonts w:ascii="Times New Roman" w:hAnsi="Times New Roman"/>
          <w:sz w:val="28"/>
          <w:szCs w:val="28"/>
        </w:rPr>
        <w:t xml:space="preserve"> </w:t>
      </w:r>
      <w:r w:rsidR="00EF6B6A" w:rsidRPr="00F6483D">
        <w:rPr>
          <w:rFonts w:ascii="Times New Roman" w:hAnsi="Times New Roman"/>
          <w:bCs/>
          <w:sz w:val="28"/>
          <w:szCs w:val="28"/>
        </w:rPr>
        <w:t xml:space="preserve">từ nguồn vốn đầu tư công </w:t>
      </w:r>
      <w:r w:rsidR="00EF6B6A" w:rsidRPr="00F6483D">
        <w:rPr>
          <w:rFonts w:ascii="Times New Roman" w:hAnsi="Times New Roman"/>
          <w:sz w:val="28"/>
          <w:szCs w:val="28"/>
        </w:rPr>
        <w:t>theo quy định của pháp luật</w:t>
      </w:r>
      <w:r w:rsidR="00EF6B6A" w:rsidRPr="00F6483D">
        <w:rPr>
          <w:rFonts w:ascii="Times New Roman" w:hAnsi="Times New Roman"/>
          <w:sz w:val="28"/>
          <w:szCs w:val="28"/>
          <w:lang w:val="vi-VN"/>
        </w:rPr>
        <w:t>.</w:t>
      </w:r>
    </w:p>
    <w:p w14:paraId="7CCBAA41" w14:textId="0451B5BE" w:rsidR="0039084B" w:rsidRPr="00F6483D" w:rsidRDefault="00446CD5" w:rsidP="00EF6B6A">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851"/>
        <w:rPr>
          <w:rFonts w:ascii="Times New Roman" w:hAnsi="Times New Roman"/>
          <w:bCs/>
          <w:sz w:val="28"/>
          <w:szCs w:val="28"/>
        </w:rPr>
      </w:pPr>
      <w:r w:rsidRPr="00F6483D">
        <w:rPr>
          <w:rFonts w:ascii="Times New Roman" w:hAnsi="Times New Roman"/>
          <w:bCs/>
          <w:sz w:val="28"/>
          <w:szCs w:val="28"/>
        </w:rPr>
        <w:t>- Thời gian trình thông qua: Tháng 10 năm 2025.</w:t>
      </w:r>
    </w:p>
    <w:p w14:paraId="35738D6E" w14:textId="1D511A6E" w:rsidR="0039084B" w:rsidRPr="00F6483D" w:rsidRDefault="001C5036" w:rsidP="00787F75">
      <w:pPr>
        <w:pBdr>
          <w:top w:val="dotted" w:sz="4" w:space="0" w:color="FFFFFF"/>
          <w:left w:val="dotted" w:sz="4" w:space="0" w:color="FFFFFF"/>
          <w:bottom w:val="dotted" w:sz="4" w:space="16" w:color="FFFFFF"/>
          <w:right w:val="dotted" w:sz="4" w:space="0" w:color="FFFFFF"/>
        </w:pBdr>
        <w:shd w:val="clear" w:color="auto" w:fill="FFFFFF"/>
        <w:spacing w:before="120" w:after="0" w:line="320" w:lineRule="exact"/>
        <w:ind w:firstLine="709"/>
        <w:rPr>
          <w:rFonts w:ascii="Times New Roman" w:hAnsi="Times New Roman"/>
          <w:sz w:val="28"/>
          <w:szCs w:val="28"/>
        </w:rPr>
      </w:pPr>
      <w:r w:rsidRPr="00F6483D">
        <w:rPr>
          <w:rFonts w:ascii="Times New Roman" w:hAnsi="Times New Roman"/>
          <w:sz w:val="28"/>
          <w:szCs w:val="28"/>
          <w:lang w:val="en"/>
        </w:rPr>
        <w:t>Trên đây là T</w:t>
      </w:r>
      <w:r w:rsidRPr="00F6483D">
        <w:rPr>
          <w:rFonts w:ascii="Times New Roman" w:hAnsi="Times New Roman"/>
          <w:sz w:val="28"/>
          <w:szCs w:val="28"/>
        </w:rPr>
        <w:t>ờ trình về dự thảo</w:t>
      </w:r>
      <w:r w:rsidR="00446CD5" w:rsidRPr="00F6483D">
        <w:rPr>
          <w:rFonts w:ascii="Times New Roman" w:hAnsi="Times New Roman"/>
          <w:b/>
          <w:sz w:val="28"/>
          <w:szCs w:val="28"/>
        </w:rPr>
        <w:t xml:space="preserve"> </w:t>
      </w:r>
      <w:r w:rsidR="00446CD5" w:rsidRPr="00F6483D">
        <w:rPr>
          <w:rFonts w:ascii="Times New Roman" w:hAnsi="Times New Roman"/>
          <w:sz w:val="28"/>
          <w:szCs w:val="28"/>
        </w:rPr>
        <w:t xml:space="preserve">Nghị quyết quy định tiêu chí bố trí vốn ngân sách địa phương nguồn vốn đầu tư công để ủy thác thực hiện chính sách tín dụng ưu đãi thông </w:t>
      </w:r>
      <w:bookmarkStart w:id="11" w:name="_GoBack"/>
      <w:bookmarkEnd w:id="11"/>
      <w:r w:rsidR="00446CD5" w:rsidRPr="00F6483D">
        <w:rPr>
          <w:rFonts w:ascii="Times New Roman" w:hAnsi="Times New Roman"/>
          <w:sz w:val="28"/>
          <w:szCs w:val="28"/>
        </w:rPr>
        <w:t xml:space="preserve">qua </w:t>
      </w:r>
      <w:r w:rsidR="00645CEF" w:rsidRPr="00F6483D">
        <w:rPr>
          <w:rFonts w:ascii="Times New Roman" w:hAnsi="Times New Roman"/>
          <w:sz w:val="28"/>
          <w:szCs w:val="28"/>
        </w:rPr>
        <w:t xml:space="preserve">Chi nhánh </w:t>
      </w:r>
      <w:r w:rsidR="00446CD5" w:rsidRPr="00F6483D">
        <w:rPr>
          <w:rFonts w:ascii="Times New Roman" w:hAnsi="Times New Roman"/>
          <w:sz w:val="28"/>
          <w:szCs w:val="28"/>
        </w:rPr>
        <w:t xml:space="preserve">Ngân hàng Chính sách xã hội thành phố Cần Thơ, </w:t>
      </w:r>
      <w:r w:rsidR="00446CD5" w:rsidRPr="00E527A4">
        <w:rPr>
          <w:rFonts w:ascii="Times New Roman" w:hAnsi="Times New Roman"/>
          <w:spacing w:val="6"/>
          <w:sz w:val="28"/>
          <w:szCs w:val="28"/>
        </w:rPr>
        <w:t>trên địa bàn thành phố Cần Thơ</w:t>
      </w:r>
      <w:r w:rsidR="009947E5" w:rsidRPr="00E527A4">
        <w:rPr>
          <w:rFonts w:ascii="Times New Roman" w:hAnsi="Times New Roman"/>
          <w:spacing w:val="6"/>
          <w:sz w:val="28"/>
          <w:szCs w:val="28"/>
        </w:rPr>
        <w:t>,</w:t>
      </w:r>
      <w:r w:rsidR="00446CD5" w:rsidRPr="00E527A4">
        <w:rPr>
          <w:rFonts w:ascii="Times New Roman" w:hAnsi="Times New Roman"/>
          <w:b/>
          <w:spacing w:val="6"/>
          <w:sz w:val="28"/>
          <w:szCs w:val="28"/>
        </w:rPr>
        <w:t xml:space="preserve"> </w:t>
      </w:r>
      <w:r w:rsidRPr="00E527A4">
        <w:rPr>
          <w:rFonts w:ascii="Times New Roman" w:hAnsi="Times New Roman"/>
          <w:spacing w:val="6"/>
          <w:sz w:val="28"/>
          <w:szCs w:val="28"/>
        </w:rPr>
        <w:t>xin kính trình</w:t>
      </w:r>
      <w:r w:rsidR="00446CD5" w:rsidRPr="00E527A4">
        <w:rPr>
          <w:rFonts w:ascii="Times New Roman" w:hAnsi="Times New Roman"/>
          <w:spacing w:val="6"/>
          <w:sz w:val="28"/>
          <w:szCs w:val="28"/>
        </w:rPr>
        <w:t xml:space="preserve"> Hội đồng nhân dân thành phố </w:t>
      </w:r>
      <w:r w:rsidRPr="00E527A4">
        <w:rPr>
          <w:rFonts w:ascii="Times New Roman" w:hAnsi="Times New Roman"/>
          <w:spacing w:val="6"/>
          <w:sz w:val="28"/>
          <w:szCs w:val="28"/>
        </w:rPr>
        <w:t>xem xét, quyết định</w:t>
      </w:r>
      <w:r w:rsidRPr="00F6483D">
        <w:rPr>
          <w:rFonts w:ascii="Times New Roman" w:hAnsi="Times New Roman"/>
          <w:sz w:val="28"/>
          <w:szCs w:val="28"/>
        </w:rPr>
        <w:t>.</w:t>
      </w:r>
      <w:r w:rsidR="00BD4C53">
        <w:rPr>
          <w:rFonts w:ascii="Times New Roman" w:hAnsi="Times New Roman"/>
          <w:sz w:val="28"/>
          <w:szCs w:val="28"/>
        </w:rPr>
        <w:t>/.</w:t>
      </w:r>
    </w:p>
    <w:p w14:paraId="32A2CAF2" w14:textId="3D064AE2" w:rsidR="001C5036" w:rsidRPr="00F6483D" w:rsidRDefault="001C5036" w:rsidP="0039084B">
      <w:pPr>
        <w:pBdr>
          <w:top w:val="dotted" w:sz="4" w:space="0" w:color="FFFFFF"/>
          <w:left w:val="dotted" w:sz="4" w:space="0" w:color="FFFFFF"/>
          <w:bottom w:val="dotted" w:sz="4" w:space="16" w:color="FFFFFF"/>
          <w:right w:val="dotted" w:sz="4" w:space="0" w:color="FFFFFF"/>
        </w:pBdr>
        <w:shd w:val="clear" w:color="auto" w:fill="FFFFFF"/>
        <w:spacing w:before="120" w:line="264" w:lineRule="auto"/>
        <w:ind w:firstLine="709"/>
        <w:jc w:val="center"/>
        <w:rPr>
          <w:rFonts w:ascii="Times New Roman" w:hAnsi="Times New Roman"/>
          <w:i/>
          <w:iCs/>
          <w:sz w:val="28"/>
          <w:szCs w:val="28"/>
        </w:rPr>
      </w:pPr>
      <w:r w:rsidRPr="00F6483D">
        <w:rPr>
          <w:rFonts w:ascii="Times New Roman" w:hAnsi="Times New Roman"/>
          <w:i/>
          <w:iCs/>
          <w:sz w:val="28"/>
          <w:szCs w:val="28"/>
          <w:lang w:val="en"/>
        </w:rPr>
        <w:t>(Xin g</w:t>
      </w:r>
      <w:r w:rsidRPr="00F6483D">
        <w:rPr>
          <w:rFonts w:ascii="Times New Roman" w:hAnsi="Times New Roman"/>
          <w:i/>
          <w:iCs/>
          <w:sz w:val="28"/>
          <w:szCs w:val="28"/>
        </w:rPr>
        <w:t>ửi kèm theo</w:t>
      </w:r>
      <w:r w:rsidR="00446CD5" w:rsidRPr="00F6483D">
        <w:rPr>
          <w:rFonts w:ascii="Times New Roman" w:hAnsi="Times New Roman"/>
          <w:i/>
          <w:iCs/>
          <w:sz w:val="28"/>
          <w:szCs w:val="28"/>
        </w:rPr>
        <w:t xml:space="preserve"> dự thảo Nghị quyết)</w:t>
      </w:r>
    </w:p>
    <w:tbl>
      <w:tblPr>
        <w:tblW w:w="0" w:type="auto"/>
        <w:tblLook w:val="01E0" w:firstRow="1" w:lastRow="1" w:firstColumn="1" w:lastColumn="1" w:noHBand="0" w:noVBand="0"/>
      </w:tblPr>
      <w:tblGrid>
        <w:gridCol w:w="4252"/>
        <w:gridCol w:w="4813"/>
      </w:tblGrid>
      <w:tr w:rsidR="001662AF" w:rsidRPr="00F6483D" w14:paraId="2C139361" w14:textId="77777777" w:rsidTr="00446CD5">
        <w:tc>
          <w:tcPr>
            <w:tcW w:w="4252" w:type="dxa"/>
          </w:tcPr>
          <w:p w14:paraId="5BDE3E4E" w14:textId="77777777" w:rsidR="001662AF" w:rsidRPr="00F6483D" w:rsidRDefault="001662AF" w:rsidP="001662AF">
            <w:pPr>
              <w:keepLines/>
              <w:spacing w:after="0" w:line="240" w:lineRule="auto"/>
              <w:ind w:right="-149"/>
              <w:rPr>
                <w:rFonts w:ascii="Times New Roman" w:hAnsi="Times New Roman"/>
                <w:sz w:val="24"/>
                <w:szCs w:val="24"/>
                <w:lang w:val="vi-VN"/>
              </w:rPr>
            </w:pPr>
            <w:r w:rsidRPr="00F6483D">
              <w:rPr>
                <w:rFonts w:ascii="Times New Roman" w:hAnsi="Times New Roman"/>
                <w:b/>
                <w:bCs/>
                <w:i/>
                <w:iCs/>
                <w:sz w:val="24"/>
                <w:szCs w:val="24"/>
                <w:lang w:val="vi-VN"/>
              </w:rPr>
              <w:t>Nơi nhận:</w:t>
            </w:r>
          </w:p>
          <w:p w14:paraId="78090C93" w14:textId="278BA8B4" w:rsidR="001662AF" w:rsidRPr="00F6483D" w:rsidRDefault="001662AF" w:rsidP="001662AF">
            <w:pPr>
              <w:spacing w:after="0" w:line="240" w:lineRule="auto"/>
              <w:rPr>
                <w:rFonts w:ascii="Times New Roman" w:hAnsi="Times New Roman"/>
                <w:sz w:val="22"/>
                <w:szCs w:val="22"/>
              </w:rPr>
            </w:pPr>
            <w:r w:rsidRPr="00F6483D">
              <w:rPr>
                <w:rFonts w:ascii="Times New Roman" w:hAnsi="Times New Roman"/>
                <w:sz w:val="22"/>
                <w:szCs w:val="22"/>
              </w:rPr>
              <w:t xml:space="preserve">- </w:t>
            </w:r>
            <w:r w:rsidR="00155770" w:rsidRPr="00F6483D">
              <w:rPr>
                <w:rFonts w:ascii="Times New Roman" w:hAnsi="Times New Roman"/>
                <w:sz w:val="22"/>
                <w:szCs w:val="22"/>
              </w:rPr>
              <w:t>Như trên</w:t>
            </w:r>
            <w:r w:rsidRPr="00F6483D">
              <w:rPr>
                <w:rFonts w:ascii="Times New Roman" w:hAnsi="Times New Roman"/>
                <w:sz w:val="22"/>
                <w:szCs w:val="22"/>
              </w:rPr>
              <w:t>;</w:t>
            </w:r>
          </w:p>
          <w:p w14:paraId="0DD93D70" w14:textId="77777777" w:rsidR="00513C52" w:rsidRPr="00F6483D" w:rsidRDefault="001662AF" w:rsidP="001662AF">
            <w:pPr>
              <w:spacing w:after="0" w:line="240" w:lineRule="auto"/>
              <w:rPr>
                <w:rFonts w:ascii="Times New Roman" w:hAnsi="Times New Roman"/>
                <w:sz w:val="22"/>
                <w:szCs w:val="22"/>
              </w:rPr>
            </w:pPr>
            <w:r w:rsidRPr="00F6483D">
              <w:rPr>
                <w:rFonts w:ascii="Times New Roman" w:hAnsi="Times New Roman"/>
                <w:sz w:val="22"/>
                <w:szCs w:val="22"/>
              </w:rPr>
              <w:t>- UBND thành phố;</w:t>
            </w:r>
          </w:p>
          <w:p w14:paraId="35C4C89D" w14:textId="6E55D8F2" w:rsidR="00F6727F" w:rsidRPr="00F6483D" w:rsidRDefault="001662AF" w:rsidP="001662AF">
            <w:pPr>
              <w:spacing w:after="0" w:line="240" w:lineRule="auto"/>
              <w:rPr>
                <w:rFonts w:ascii="Times New Roman" w:hAnsi="Times New Roman"/>
                <w:sz w:val="22"/>
                <w:szCs w:val="22"/>
              </w:rPr>
            </w:pPr>
            <w:r w:rsidRPr="00F6483D">
              <w:rPr>
                <w:rFonts w:ascii="Times New Roman" w:hAnsi="Times New Roman"/>
                <w:sz w:val="22"/>
                <w:szCs w:val="22"/>
              </w:rPr>
              <w:t>- Sở Tài chính;</w:t>
            </w:r>
          </w:p>
          <w:p w14:paraId="37C11082" w14:textId="593C3D5B" w:rsidR="001662AF" w:rsidRPr="00F6483D" w:rsidRDefault="00F6727F" w:rsidP="001662AF">
            <w:pPr>
              <w:spacing w:after="0" w:line="240" w:lineRule="auto"/>
              <w:rPr>
                <w:rFonts w:ascii="Times New Roman" w:hAnsi="Times New Roman"/>
                <w:sz w:val="22"/>
                <w:szCs w:val="22"/>
              </w:rPr>
            </w:pPr>
            <w:r w:rsidRPr="00F6483D">
              <w:rPr>
                <w:rFonts w:ascii="Times New Roman" w:hAnsi="Times New Roman"/>
                <w:sz w:val="22"/>
                <w:szCs w:val="22"/>
              </w:rPr>
              <w:t>- Sở Tư pháp;</w:t>
            </w:r>
            <w:r w:rsidR="001662AF" w:rsidRPr="00F6483D">
              <w:rPr>
                <w:rFonts w:ascii="Times New Roman" w:hAnsi="Times New Roman"/>
                <w:sz w:val="22"/>
                <w:szCs w:val="22"/>
              </w:rPr>
              <w:tab/>
            </w:r>
            <w:r w:rsidR="001662AF" w:rsidRPr="00F6483D">
              <w:rPr>
                <w:rFonts w:ascii="Times New Roman" w:hAnsi="Times New Roman"/>
                <w:sz w:val="22"/>
                <w:szCs w:val="22"/>
              </w:rPr>
              <w:tab/>
            </w:r>
          </w:p>
          <w:p w14:paraId="04A30F91" w14:textId="77777777" w:rsidR="001662AF" w:rsidRPr="00F6483D" w:rsidRDefault="001662AF" w:rsidP="001662AF">
            <w:pPr>
              <w:spacing w:after="0" w:line="240" w:lineRule="auto"/>
              <w:rPr>
                <w:rFonts w:ascii="Times New Roman" w:hAnsi="Times New Roman"/>
                <w:sz w:val="22"/>
                <w:szCs w:val="22"/>
              </w:rPr>
            </w:pPr>
            <w:r w:rsidRPr="00F6483D">
              <w:rPr>
                <w:rFonts w:ascii="Times New Roman" w:hAnsi="Times New Roman"/>
                <w:sz w:val="22"/>
                <w:szCs w:val="22"/>
              </w:rPr>
              <w:t>- VP. UBND TP;</w:t>
            </w:r>
          </w:p>
          <w:p w14:paraId="7E98D3F6" w14:textId="77777777" w:rsidR="001662AF" w:rsidRPr="00F6483D" w:rsidRDefault="001662AF" w:rsidP="00AE18AE">
            <w:pPr>
              <w:spacing w:after="0" w:line="240" w:lineRule="auto"/>
              <w:rPr>
                <w:rFonts w:ascii="Times New Roman" w:hAnsi="Times New Roman"/>
                <w:b/>
                <w:bCs/>
                <w:i/>
                <w:iCs/>
                <w:szCs w:val="24"/>
                <w:lang w:val="vi-VN"/>
              </w:rPr>
            </w:pPr>
            <w:r w:rsidRPr="00F6483D">
              <w:rPr>
                <w:rFonts w:ascii="Times New Roman" w:hAnsi="Times New Roman"/>
                <w:sz w:val="22"/>
                <w:szCs w:val="22"/>
              </w:rPr>
              <w:t>- Lưu: VT.</w:t>
            </w:r>
          </w:p>
        </w:tc>
        <w:tc>
          <w:tcPr>
            <w:tcW w:w="4813" w:type="dxa"/>
          </w:tcPr>
          <w:p w14:paraId="48087D9A" w14:textId="77777777" w:rsidR="001662AF" w:rsidRPr="00F6483D" w:rsidRDefault="001662AF" w:rsidP="001662AF">
            <w:pPr>
              <w:spacing w:after="0" w:line="240" w:lineRule="auto"/>
              <w:jc w:val="center"/>
              <w:rPr>
                <w:rFonts w:ascii="Times New Roman" w:hAnsi="Times New Roman"/>
                <w:b/>
                <w:lang w:val="vi-VN"/>
              </w:rPr>
            </w:pPr>
            <w:r w:rsidRPr="00F6483D">
              <w:rPr>
                <w:rFonts w:ascii="Times New Roman" w:hAnsi="Times New Roman"/>
                <w:b/>
                <w:lang w:val="vi-VN"/>
              </w:rPr>
              <w:t>TM. ỦY BAN NHÂN DÂN</w:t>
            </w:r>
          </w:p>
          <w:p w14:paraId="08C752E4" w14:textId="77777777" w:rsidR="001662AF" w:rsidRPr="00F6483D" w:rsidRDefault="001662AF" w:rsidP="001662AF">
            <w:pPr>
              <w:spacing w:after="0" w:line="240" w:lineRule="auto"/>
              <w:jc w:val="center"/>
              <w:rPr>
                <w:rFonts w:ascii="Times New Roman" w:hAnsi="Times New Roman"/>
                <w:b/>
                <w:lang w:val="vi-VN"/>
              </w:rPr>
            </w:pPr>
            <w:r w:rsidRPr="00F6483D">
              <w:rPr>
                <w:rFonts w:ascii="Times New Roman" w:hAnsi="Times New Roman"/>
                <w:b/>
                <w:lang w:val="vi-VN"/>
              </w:rPr>
              <w:t>CHỦ TỊCH</w:t>
            </w:r>
          </w:p>
          <w:p w14:paraId="61C3B56A" w14:textId="77777777" w:rsidR="001662AF" w:rsidRPr="00F6483D" w:rsidRDefault="001662AF" w:rsidP="009E776C">
            <w:pPr>
              <w:jc w:val="center"/>
              <w:rPr>
                <w:rFonts w:ascii="Times New Roman" w:hAnsi="Times New Roman"/>
                <w:b/>
                <w:bCs/>
                <w:iCs/>
                <w:lang w:val="vi-VN"/>
              </w:rPr>
            </w:pPr>
          </w:p>
        </w:tc>
      </w:tr>
    </w:tbl>
    <w:p w14:paraId="0609AAFC" w14:textId="77777777" w:rsidR="001662AF" w:rsidRPr="00F6483D" w:rsidRDefault="001662AF" w:rsidP="00D93FC0">
      <w:pPr>
        <w:pStyle w:val="Bodytext30"/>
        <w:shd w:val="clear" w:color="auto" w:fill="auto"/>
        <w:spacing w:before="0" w:after="0" w:line="346" w:lineRule="exact"/>
        <w:ind w:firstLine="709"/>
        <w:jc w:val="both"/>
        <w:rPr>
          <w:lang w:val="vi-VN"/>
        </w:rPr>
      </w:pPr>
    </w:p>
    <w:sectPr w:rsidR="001662AF" w:rsidRPr="00F6483D" w:rsidSect="00DC0F07">
      <w:headerReference w:type="default" r:id="rId8"/>
      <w:footerReference w:type="default" r:id="rId9"/>
      <w:pgSz w:w="11900" w:h="16840" w:code="9"/>
      <w:pgMar w:top="1134" w:right="1134" w:bottom="1134" w:left="1701" w:header="284"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BD45C" w14:textId="77777777" w:rsidR="001D2CAC" w:rsidRDefault="001D2CAC">
      <w:r>
        <w:separator/>
      </w:r>
    </w:p>
  </w:endnote>
  <w:endnote w:type="continuationSeparator" w:id="0">
    <w:p w14:paraId="7737B6A8" w14:textId="77777777" w:rsidR="001D2CAC" w:rsidRDefault="001D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ndara">
    <w:panose1 w:val="020E0502030303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VnArial">
    <w:charset w:val="00"/>
    <w:family w:val="swiss"/>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6B22F" w14:textId="77777777" w:rsidR="00446CD5" w:rsidRDefault="00446CD5">
    <w:pPr>
      <w:pStyle w:val="Footer"/>
      <w:jc w:val="right"/>
    </w:pPr>
  </w:p>
  <w:p w14:paraId="199E91EA" w14:textId="77777777" w:rsidR="00446CD5" w:rsidRDefault="00446C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C878F" w14:textId="77777777" w:rsidR="001D2CAC" w:rsidRDefault="001D2CAC">
      <w:r>
        <w:separator/>
      </w:r>
    </w:p>
  </w:footnote>
  <w:footnote w:type="continuationSeparator" w:id="0">
    <w:p w14:paraId="34A7E350" w14:textId="77777777" w:rsidR="001D2CAC" w:rsidRDefault="001D2C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876288"/>
      <w:docPartObj>
        <w:docPartGallery w:val="Page Numbers (Top of Page)"/>
        <w:docPartUnique/>
      </w:docPartObj>
    </w:sdtPr>
    <w:sdtEndPr>
      <w:rPr>
        <w:noProof/>
      </w:rPr>
    </w:sdtEndPr>
    <w:sdtContent>
      <w:p w14:paraId="0278FB23" w14:textId="02739D98" w:rsidR="00A3770D" w:rsidRDefault="00A3770D">
        <w:pPr>
          <w:pStyle w:val="Header"/>
          <w:jc w:val="center"/>
        </w:pPr>
        <w:r>
          <w:fldChar w:fldCharType="begin"/>
        </w:r>
        <w:r>
          <w:instrText xml:space="preserve"> PAGE   \* MERGEFORMAT </w:instrText>
        </w:r>
        <w:r>
          <w:fldChar w:fldCharType="separate"/>
        </w:r>
        <w:r w:rsidR="00E527A4">
          <w:rPr>
            <w:noProof/>
          </w:rPr>
          <w:t>6</w:t>
        </w:r>
        <w:r>
          <w:rPr>
            <w:noProof/>
          </w:rPr>
          <w:fldChar w:fldCharType="end"/>
        </w:r>
      </w:p>
    </w:sdtContent>
  </w:sdt>
  <w:p w14:paraId="58E33767" w14:textId="77777777" w:rsidR="00446CD5" w:rsidRDefault="00446CD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 w15:restartNumberingAfterBreak="0">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5"/>
    <w:multiLevelType w:val="multilevel"/>
    <w:tmpl w:val="00000004"/>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07"/>
    <w:multiLevelType w:val="multilevel"/>
    <w:tmpl w:val="00000006"/>
    <w:lvl w:ilvl="0">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15:restartNumberingAfterBreak="0">
    <w:nsid w:val="0000000B"/>
    <w:multiLevelType w:val="multilevel"/>
    <w:tmpl w:val="0000000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15:restartNumberingAfterBreak="0">
    <w:nsid w:val="00000011"/>
    <w:multiLevelType w:val="multilevel"/>
    <w:tmpl w:val="0000001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00000013"/>
    <w:multiLevelType w:val="multilevel"/>
    <w:tmpl w:val="00000012"/>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15:restartNumberingAfterBreak="0">
    <w:nsid w:val="00000015"/>
    <w:multiLevelType w:val="multilevel"/>
    <w:tmpl w:val="00000014"/>
    <w:lvl w:ilvl="0">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15:restartNumberingAfterBreak="0">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 w15:restartNumberingAfterBreak="0">
    <w:nsid w:val="00000019"/>
    <w:multiLevelType w:val="multilevel"/>
    <w:tmpl w:val="0000001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3" w15:restartNumberingAfterBreak="0">
    <w:nsid w:val="0000001B"/>
    <w:multiLevelType w:val="multilevel"/>
    <w:tmpl w:val="0000001A"/>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4" w15:restartNumberingAfterBreak="0">
    <w:nsid w:val="0000001D"/>
    <w:multiLevelType w:val="multilevel"/>
    <w:tmpl w:val="0000001C"/>
    <w:lvl w:ilvl="0">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5" w15:restartNumberingAfterBreak="0">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6" w15:restartNumberingAfterBreak="0">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15:restartNumberingAfterBreak="0">
    <w:nsid w:val="00000023"/>
    <w:multiLevelType w:val="multilevel"/>
    <w:tmpl w:val="00000022"/>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8" w15:restartNumberingAfterBreak="0">
    <w:nsid w:val="00000025"/>
    <w:multiLevelType w:val="multilevel"/>
    <w:tmpl w:val="0000002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9" w15:restartNumberingAfterBreak="0">
    <w:nsid w:val="05D30F39"/>
    <w:multiLevelType w:val="multilevel"/>
    <w:tmpl w:val="70A8706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04023E0"/>
    <w:multiLevelType w:val="hybridMultilevel"/>
    <w:tmpl w:val="62968DFE"/>
    <w:lvl w:ilvl="0" w:tplc="6F441BD0">
      <w:start w:val="1"/>
      <w:numFmt w:val="lowerLetter"/>
      <w:lvlText w:val="%1)"/>
      <w:lvlJc w:val="left"/>
      <w:pPr>
        <w:ind w:left="922" w:hanging="360"/>
      </w:pPr>
      <w:rPr>
        <w:rFonts w:hint="defaul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1" w15:restartNumberingAfterBreak="0">
    <w:nsid w:val="1ADA50AD"/>
    <w:multiLevelType w:val="hybridMultilevel"/>
    <w:tmpl w:val="977C0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F4A1C"/>
    <w:multiLevelType w:val="hybridMultilevel"/>
    <w:tmpl w:val="F38CC4DA"/>
    <w:lvl w:ilvl="0" w:tplc="1F42A32A">
      <w:start w:val="1"/>
      <w:numFmt w:val="decimal"/>
      <w:lvlText w:val="%1."/>
      <w:lvlJc w:val="left"/>
      <w:pPr>
        <w:ind w:left="922" w:hanging="360"/>
      </w:pPr>
      <w:rPr>
        <w:rFonts w:hint="defaul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3" w15:restartNumberingAfterBreak="0">
    <w:nsid w:val="42405E34"/>
    <w:multiLevelType w:val="hybridMultilevel"/>
    <w:tmpl w:val="C83C32E2"/>
    <w:lvl w:ilvl="0" w:tplc="7414BF34">
      <w:start w:val="1"/>
      <w:numFmt w:val="lowerLetter"/>
      <w:lvlText w:val="%1)"/>
      <w:lvlJc w:val="left"/>
      <w:pPr>
        <w:ind w:left="922" w:hanging="360"/>
      </w:pPr>
      <w:rPr>
        <w:rFonts w:hint="defaul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4" w15:restartNumberingAfterBreak="0">
    <w:nsid w:val="45AA3E70"/>
    <w:multiLevelType w:val="hybridMultilevel"/>
    <w:tmpl w:val="CF02315E"/>
    <w:lvl w:ilvl="0" w:tplc="AA7E37C4">
      <w:start w:val="1"/>
      <w:numFmt w:val="lowerLetter"/>
      <w:lvlText w:val="%1)"/>
      <w:lvlJc w:val="left"/>
      <w:pPr>
        <w:ind w:left="922" w:hanging="360"/>
      </w:pPr>
      <w:rPr>
        <w:rFonts w:hint="defaul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5" w15:restartNumberingAfterBreak="0">
    <w:nsid w:val="468933ED"/>
    <w:multiLevelType w:val="hybridMultilevel"/>
    <w:tmpl w:val="334A03C8"/>
    <w:lvl w:ilvl="0" w:tplc="9F7E50D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55F3145E"/>
    <w:multiLevelType w:val="hybridMultilevel"/>
    <w:tmpl w:val="FC944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743CF"/>
    <w:multiLevelType w:val="hybridMultilevel"/>
    <w:tmpl w:val="C20CCF5E"/>
    <w:lvl w:ilvl="0" w:tplc="E10E863A">
      <w:start w:val="1"/>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8" w15:restartNumberingAfterBreak="0">
    <w:nsid w:val="5B6E4DEA"/>
    <w:multiLevelType w:val="hybridMultilevel"/>
    <w:tmpl w:val="55F27ECE"/>
    <w:lvl w:ilvl="0" w:tplc="F9003B9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6437637A"/>
    <w:multiLevelType w:val="multilevel"/>
    <w:tmpl w:val="69AA2A98"/>
    <w:lvl w:ilvl="0">
      <w:start w:val="1"/>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560" w:hanging="1800"/>
      </w:pPr>
      <w:rPr>
        <w:rFonts w:hint="default"/>
        <w:color w:val="000000"/>
      </w:rPr>
    </w:lvl>
  </w:abstractNum>
  <w:abstractNum w:abstractNumId="30" w15:restartNumberingAfterBreak="0">
    <w:nsid w:val="6BEE494B"/>
    <w:multiLevelType w:val="hybridMultilevel"/>
    <w:tmpl w:val="F90269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30"/>
  </w:num>
  <w:num w:numId="22">
    <w:abstractNumId w:val="21"/>
  </w:num>
  <w:num w:numId="23">
    <w:abstractNumId w:val="26"/>
  </w:num>
  <w:num w:numId="24">
    <w:abstractNumId w:val="19"/>
  </w:num>
  <w:num w:numId="25">
    <w:abstractNumId w:val="28"/>
  </w:num>
  <w:num w:numId="26">
    <w:abstractNumId w:val="25"/>
  </w:num>
  <w:num w:numId="27">
    <w:abstractNumId w:val="27"/>
  </w:num>
  <w:num w:numId="28">
    <w:abstractNumId w:val="22"/>
  </w:num>
  <w:num w:numId="29">
    <w:abstractNumId w:val="20"/>
  </w:num>
  <w:num w:numId="30">
    <w:abstractNumId w:val="2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42E"/>
    <w:rsid w:val="0000218A"/>
    <w:rsid w:val="00010006"/>
    <w:rsid w:val="00013102"/>
    <w:rsid w:val="00013E72"/>
    <w:rsid w:val="00014D18"/>
    <w:rsid w:val="000154AA"/>
    <w:rsid w:val="00017C53"/>
    <w:rsid w:val="00025AE2"/>
    <w:rsid w:val="000279CB"/>
    <w:rsid w:val="00033B83"/>
    <w:rsid w:val="00034901"/>
    <w:rsid w:val="00034F79"/>
    <w:rsid w:val="0003542E"/>
    <w:rsid w:val="00037B5F"/>
    <w:rsid w:val="00040EB3"/>
    <w:rsid w:val="00041888"/>
    <w:rsid w:val="00042AD6"/>
    <w:rsid w:val="00044194"/>
    <w:rsid w:val="00051D1C"/>
    <w:rsid w:val="000524F9"/>
    <w:rsid w:val="000570A3"/>
    <w:rsid w:val="00057D09"/>
    <w:rsid w:val="00064E14"/>
    <w:rsid w:val="0006681F"/>
    <w:rsid w:val="00066A88"/>
    <w:rsid w:val="000730C1"/>
    <w:rsid w:val="000735A7"/>
    <w:rsid w:val="00075B4B"/>
    <w:rsid w:val="00076D32"/>
    <w:rsid w:val="000902AA"/>
    <w:rsid w:val="00092A7B"/>
    <w:rsid w:val="00092CB8"/>
    <w:rsid w:val="000960AF"/>
    <w:rsid w:val="000A1F29"/>
    <w:rsid w:val="000A39E9"/>
    <w:rsid w:val="000A3BD3"/>
    <w:rsid w:val="000A587B"/>
    <w:rsid w:val="000C3854"/>
    <w:rsid w:val="000D06F0"/>
    <w:rsid w:val="000D1213"/>
    <w:rsid w:val="000D1759"/>
    <w:rsid w:val="000D4AF5"/>
    <w:rsid w:val="000E3D6C"/>
    <w:rsid w:val="000F28BC"/>
    <w:rsid w:val="0010214E"/>
    <w:rsid w:val="001128E7"/>
    <w:rsid w:val="00112EED"/>
    <w:rsid w:val="00112F14"/>
    <w:rsid w:val="001137CA"/>
    <w:rsid w:val="00115894"/>
    <w:rsid w:val="00116438"/>
    <w:rsid w:val="00125965"/>
    <w:rsid w:val="00127A62"/>
    <w:rsid w:val="00135A7E"/>
    <w:rsid w:val="00135E12"/>
    <w:rsid w:val="00142CD6"/>
    <w:rsid w:val="001431EC"/>
    <w:rsid w:val="00145E50"/>
    <w:rsid w:val="00151DD3"/>
    <w:rsid w:val="00155770"/>
    <w:rsid w:val="0015654D"/>
    <w:rsid w:val="001577AC"/>
    <w:rsid w:val="001633A7"/>
    <w:rsid w:val="001662AF"/>
    <w:rsid w:val="00166DB1"/>
    <w:rsid w:val="00173A32"/>
    <w:rsid w:val="0017616D"/>
    <w:rsid w:val="00180B72"/>
    <w:rsid w:val="00180D79"/>
    <w:rsid w:val="001831FE"/>
    <w:rsid w:val="00183C9A"/>
    <w:rsid w:val="00185450"/>
    <w:rsid w:val="00185CD1"/>
    <w:rsid w:val="00186B91"/>
    <w:rsid w:val="00191802"/>
    <w:rsid w:val="00192AFA"/>
    <w:rsid w:val="00193247"/>
    <w:rsid w:val="00194957"/>
    <w:rsid w:val="001A0EAE"/>
    <w:rsid w:val="001A1C43"/>
    <w:rsid w:val="001A2A10"/>
    <w:rsid w:val="001A595B"/>
    <w:rsid w:val="001B15C4"/>
    <w:rsid w:val="001B658A"/>
    <w:rsid w:val="001B770F"/>
    <w:rsid w:val="001C5036"/>
    <w:rsid w:val="001D2045"/>
    <w:rsid w:val="001D24D2"/>
    <w:rsid w:val="001D2CAC"/>
    <w:rsid w:val="001D478E"/>
    <w:rsid w:val="001D7CD5"/>
    <w:rsid w:val="001D7EC2"/>
    <w:rsid w:val="001E04CD"/>
    <w:rsid w:val="001E1470"/>
    <w:rsid w:val="001E4479"/>
    <w:rsid w:val="001F478F"/>
    <w:rsid w:val="001F5C3B"/>
    <w:rsid w:val="001F5C5B"/>
    <w:rsid w:val="002007B5"/>
    <w:rsid w:val="00203DF5"/>
    <w:rsid w:val="002043E9"/>
    <w:rsid w:val="00204F68"/>
    <w:rsid w:val="002103AF"/>
    <w:rsid w:val="00210E79"/>
    <w:rsid w:val="002111C8"/>
    <w:rsid w:val="00211357"/>
    <w:rsid w:val="0021179A"/>
    <w:rsid w:val="00217787"/>
    <w:rsid w:val="00217EED"/>
    <w:rsid w:val="002225A2"/>
    <w:rsid w:val="002245C3"/>
    <w:rsid w:val="002256AA"/>
    <w:rsid w:val="002306E5"/>
    <w:rsid w:val="002308CD"/>
    <w:rsid w:val="00231F4E"/>
    <w:rsid w:val="002327C0"/>
    <w:rsid w:val="002349AA"/>
    <w:rsid w:val="00235254"/>
    <w:rsid w:val="0023639B"/>
    <w:rsid w:val="00237B47"/>
    <w:rsid w:val="002405AB"/>
    <w:rsid w:val="0024290A"/>
    <w:rsid w:val="0024706C"/>
    <w:rsid w:val="0024712F"/>
    <w:rsid w:val="00250735"/>
    <w:rsid w:val="002632F4"/>
    <w:rsid w:val="0026605E"/>
    <w:rsid w:val="00284605"/>
    <w:rsid w:val="00284C94"/>
    <w:rsid w:val="00287B7A"/>
    <w:rsid w:val="00287BE6"/>
    <w:rsid w:val="00291E9C"/>
    <w:rsid w:val="0029200F"/>
    <w:rsid w:val="00293316"/>
    <w:rsid w:val="002962B5"/>
    <w:rsid w:val="002A327F"/>
    <w:rsid w:val="002A5143"/>
    <w:rsid w:val="002A7476"/>
    <w:rsid w:val="002B0145"/>
    <w:rsid w:val="002B1018"/>
    <w:rsid w:val="002B1AAF"/>
    <w:rsid w:val="002C310D"/>
    <w:rsid w:val="002D21C8"/>
    <w:rsid w:val="002D429C"/>
    <w:rsid w:val="002E407C"/>
    <w:rsid w:val="002F772A"/>
    <w:rsid w:val="00302122"/>
    <w:rsid w:val="00315A45"/>
    <w:rsid w:val="003171D9"/>
    <w:rsid w:val="00322C85"/>
    <w:rsid w:val="003264A4"/>
    <w:rsid w:val="003321AA"/>
    <w:rsid w:val="00341D95"/>
    <w:rsid w:val="00353250"/>
    <w:rsid w:val="00353E29"/>
    <w:rsid w:val="00354873"/>
    <w:rsid w:val="00356A45"/>
    <w:rsid w:val="0036051A"/>
    <w:rsid w:val="003623BB"/>
    <w:rsid w:val="00364324"/>
    <w:rsid w:val="00366B96"/>
    <w:rsid w:val="003749B6"/>
    <w:rsid w:val="00384A4C"/>
    <w:rsid w:val="00385E7E"/>
    <w:rsid w:val="0039084B"/>
    <w:rsid w:val="00392AEB"/>
    <w:rsid w:val="00395099"/>
    <w:rsid w:val="00397118"/>
    <w:rsid w:val="003A07A8"/>
    <w:rsid w:val="003A39EA"/>
    <w:rsid w:val="003A499E"/>
    <w:rsid w:val="003A7459"/>
    <w:rsid w:val="003B562D"/>
    <w:rsid w:val="003B75FD"/>
    <w:rsid w:val="003C147F"/>
    <w:rsid w:val="003C273E"/>
    <w:rsid w:val="003C54AA"/>
    <w:rsid w:val="003C6CF6"/>
    <w:rsid w:val="003C7623"/>
    <w:rsid w:val="003D21EB"/>
    <w:rsid w:val="003D5C6C"/>
    <w:rsid w:val="003E7778"/>
    <w:rsid w:val="003F075E"/>
    <w:rsid w:val="003F2E52"/>
    <w:rsid w:val="003F4886"/>
    <w:rsid w:val="003F644E"/>
    <w:rsid w:val="003F78E7"/>
    <w:rsid w:val="00402CBC"/>
    <w:rsid w:val="0040375D"/>
    <w:rsid w:val="00406322"/>
    <w:rsid w:val="00406625"/>
    <w:rsid w:val="00407150"/>
    <w:rsid w:val="00410190"/>
    <w:rsid w:val="00411234"/>
    <w:rsid w:val="00414605"/>
    <w:rsid w:val="004167C3"/>
    <w:rsid w:val="00420FB8"/>
    <w:rsid w:val="00422EAA"/>
    <w:rsid w:val="00423407"/>
    <w:rsid w:val="00424C01"/>
    <w:rsid w:val="00424F9A"/>
    <w:rsid w:val="00426565"/>
    <w:rsid w:val="004268C5"/>
    <w:rsid w:val="0043163B"/>
    <w:rsid w:val="00444B69"/>
    <w:rsid w:val="00444C9E"/>
    <w:rsid w:val="0044654B"/>
    <w:rsid w:val="00446CD5"/>
    <w:rsid w:val="00447148"/>
    <w:rsid w:val="00450DC6"/>
    <w:rsid w:val="004565E7"/>
    <w:rsid w:val="004719CE"/>
    <w:rsid w:val="00477D41"/>
    <w:rsid w:val="0048093B"/>
    <w:rsid w:val="0048132A"/>
    <w:rsid w:val="00492634"/>
    <w:rsid w:val="00492C68"/>
    <w:rsid w:val="00497CF7"/>
    <w:rsid w:val="004A1158"/>
    <w:rsid w:val="004A7C79"/>
    <w:rsid w:val="004B3B1B"/>
    <w:rsid w:val="004B5DDE"/>
    <w:rsid w:val="004B6A8B"/>
    <w:rsid w:val="004B6A91"/>
    <w:rsid w:val="004C3242"/>
    <w:rsid w:val="004D11C4"/>
    <w:rsid w:val="004D6893"/>
    <w:rsid w:val="004E33C9"/>
    <w:rsid w:val="004F4B68"/>
    <w:rsid w:val="004F5638"/>
    <w:rsid w:val="004F6420"/>
    <w:rsid w:val="004F6E2E"/>
    <w:rsid w:val="0050710F"/>
    <w:rsid w:val="00513C52"/>
    <w:rsid w:val="00513FDF"/>
    <w:rsid w:val="005232F2"/>
    <w:rsid w:val="00523D81"/>
    <w:rsid w:val="00525771"/>
    <w:rsid w:val="005262C8"/>
    <w:rsid w:val="0054202F"/>
    <w:rsid w:val="0054269D"/>
    <w:rsid w:val="005510F6"/>
    <w:rsid w:val="00554E29"/>
    <w:rsid w:val="00560BA2"/>
    <w:rsid w:val="00562842"/>
    <w:rsid w:val="00563C2A"/>
    <w:rsid w:val="00563C32"/>
    <w:rsid w:val="005709B2"/>
    <w:rsid w:val="0057138C"/>
    <w:rsid w:val="00573F7A"/>
    <w:rsid w:val="00574CB8"/>
    <w:rsid w:val="00574EAB"/>
    <w:rsid w:val="005823BD"/>
    <w:rsid w:val="0058550A"/>
    <w:rsid w:val="00586C9D"/>
    <w:rsid w:val="0059218F"/>
    <w:rsid w:val="00593F38"/>
    <w:rsid w:val="00595185"/>
    <w:rsid w:val="005963C6"/>
    <w:rsid w:val="005A1F9A"/>
    <w:rsid w:val="005A4730"/>
    <w:rsid w:val="005A4DFD"/>
    <w:rsid w:val="005A77D1"/>
    <w:rsid w:val="005B1417"/>
    <w:rsid w:val="005C00C8"/>
    <w:rsid w:val="005D28EA"/>
    <w:rsid w:val="005D2D37"/>
    <w:rsid w:val="005D4D6E"/>
    <w:rsid w:val="005D52A7"/>
    <w:rsid w:val="005D5A32"/>
    <w:rsid w:val="005D69F8"/>
    <w:rsid w:val="005D7C84"/>
    <w:rsid w:val="005F0BC2"/>
    <w:rsid w:val="005F3342"/>
    <w:rsid w:val="005F3757"/>
    <w:rsid w:val="005F7962"/>
    <w:rsid w:val="00605524"/>
    <w:rsid w:val="00606FE2"/>
    <w:rsid w:val="0061061E"/>
    <w:rsid w:val="006124E0"/>
    <w:rsid w:val="0061299F"/>
    <w:rsid w:val="0061547D"/>
    <w:rsid w:val="0061643B"/>
    <w:rsid w:val="00617331"/>
    <w:rsid w:val="0062003E"/>
    <w:rsid w:val="006208A0"/>
    <w:rsid w:val="00621457"/>
    <w:rsid w:val="006217E9"/>
    <w:rsid w:val="006257E7"/>
    <w:rsid w:val="00630590"/>
    <w:rsid w:val="00630EDD"/>
    <w:rsid w:val="0063239A"/>
    <w:rsid w:val="00633FD5"/>
    <w:rsid w:val="00636B9F"/>
    <w:rsid w:val="00637DE3"/>
    <w:rsid w:val="0064002D"/>
    <w:rsid w:val="0064229D"/>
    <w:rsid w:val="00643773"/>
    <w:rsid w:val="00645CEF"/>
    <w:rsid w:val="00651FCE"/>
    <w:rsid w:val="00653245"/>
    <w:rsid w:val="00654003"/>
    <w:rsid w:val="006541D7"/>
    <w:rsid w:val="00663A87"/>
    <w:rsid w:val="006708E2"/>
    <w:rsid w:val="00674C96"/>
    <w:rsid w:val="006755D0"/>
    <w:rsid w:val="00676626"/>
    <w:rsid w:val="00685273"/>
    <w:rsid w:val="00690290"/>
    <w:rsid w:val="00691541"/>
    <w:rsid w:val="00691E8C"/>
    <w:rsid w:val="006927BB"/>
    <w:rsid w:val="00693576"/>
    <w:rsid w:val="00697BAD"/>
    <w:rsid w:val="006A0A45"/>
    <w:rsid w:val="006A1621"/>
    <w:rsid w:val="006A2CB8"/>
    <w:rsid w:val="006A6717"/>
    <w:rsid w:val="006B01AF"/>
    <w:rsid w:val="006B3928"/>
    <w:rsid w:val="006B60B1"/>
    <w:rsid w:val="006C25BF"/>
    <w:rsid w:val="006C46D9"/>
    <w:rsid w:val="006C71BD"/>
    <w:rsid w:val="006C7E3E"/>
    <w:rsid w:val="006D0336"/>
    <w:rsid w:val="006D0FE9"/>
    <w:rsid w:val="006D26E7"/>
    <w:rsid w:val="006D4EA5"/>
    <w:rsid w:val="006E0FF8"/>
    <w:rsid w:val="006E300E"/>
    <w:rsid w:val="006E4930"/>
    <w:rsid w:val="006F2452"/>
    <w:rsid w:val="006F2B13"/>
    <w:rsid w:val="006F33C5"/>
    <w:rsid w:val="006F344A"/>
    <w:rsid w:val="006F59A9"/>
    <w:rsid w:val="006F6CC1"/>
    <w:rsid w:val="006F7529"/>
    <w:rsid w:val="00700082"/>
    <w:rsid w:val="00701FD9"/>
    <w:rsid w:val="00703B56"/>
    <w:rsid w:val="007042D1"/>
    <w:rsid w:val="00704DCC"/>
    <w:rsid w:val="00705F16"/>
    <w:rsid w:val="0071038E"/>
    <w:rsid w:val="0072090F"/>
    <w:rsid w:val="00732CB9"/>
    <w:rsid w:val="007346C5"/>
    <w:rsid w:val="00734E62"/>
    <w:rsid w:val="00745146"/>
    <w:rsid w:val="00746CDA"/>
    <w:rsid w:val="00747658"/>
    <w:rsid w:val="0074783C"/>
    <w:rsid w:val="007507AD"/>
    <w:rsid w:val="00750AA4"/>
    <w:rsid w:val="00754DC4"/>
    <w:rsid w:val="00756930"/>
    <w:rsid w:val="00762125"/>
    <w:rsid w:val="00763699"/>
    <w:rsid w:val="00764273"/>
    <w:rsid w:val="0076620F"/>
    <w:rsid w:val="00770850"/>
    <w:rsid w:val="00771F30"/>
    <w:rsid w:val="007725F6"/>
    <w:rsid w:val="00774186"/>
    <w:rsid w:val="0077716C"/>
    <w:rsid w:val="0077755F"/>
    <w:rsid w:val="00780AF6"/>
    <w:rsid w:val="00784BAE"/>
    <w:rsid w:val="00787F75"/>
    <w:rsid w:val="00793D3E"/>
    <w:rsid w:val="007A00DC"/>
    <w:rsid w:val="007A18A3"/>
    <w:rsid w:val="007A1CF8"/>
    <w:rsid w:val="007A2FCD"/>
    <w:rsid w:val="007A3A02"/>
    <w:rsid w:val="007A5E5D"/>
    <w:rsid w:val="007B147F"/>
    <w:rsid w:val="007B73BD"/>
    <w:rsid w:val="007C2060"/>
    <w:rsid w:val="007C4E97"/>
    <w:rsid w:val="007D1032"/>
    <w:rsid w:val="007D4085"/>
    <w:rsid w:val="007D6BB9"/>
    <w:rsid w:val="007E15F6"/>
    <w:rsid w:val="007E1DBF"/>
    <w:rsid w:val="007E20A6"/>
    <w:rsid w:val="007E5A7F"/>
    <w:rsid w:val="007F5019"/>
    <w:rsid w:val="008015C9"/>
    <w:rsid w:val="008037A0"/>
    <w:rsid w:val="008039CD"/>
    <w:rsid w:val="00803D30"/>
    <w:rsid w:val="00811C6F"/>
    <w:rsid w:val="00812F05"/>
    <w:rsid w:val="0081479B"/>
    <w:rsid w:val="00820F14"/>
    <w:rsid w:val="00821AA0"/>
    <w:rsid w:val="00821E95"/>
    <w:rsid w:val="00822BC9"/>
    <w:rsid w:val="00824902"/>
    <w:rsid w:val="00824DA7"/>
    <w:rsid w:val="00824F7F"/>
    <w:rsid w:val="00826DBF"/>
    <w:rsid w:val="00832BE9"/>
    <w:rsid w:val="00832C6B"/>
    <w:rsid w:val="00832E8A"/>
    <w:rsid w:val="00836928"/>
    <w:rsid w:val="008456F6"/>
    <w:rsid w:val="0085028B"/>
    <w:rsid w:val="008625D5"/>
    <w:rsid w:val="0086473A"/>
    <w:rsid w:val="00864B23"/>
    <w:rsid w:val="008654DC"/>
    <w:rsid w:val="008678BA"/>
    <w:rsid w:val="00875197"/>
    <w:rsid w:val="00875685"/>
    <w:rsid w:val="00880A07"/>
    <w:rsid w:val="0088374A"/>
    <w:rsid w:val="00885B86"/>
    <w:rsid w:val="0088727B"/>
    <w:rsid w:val="00890308"/>
    <w:rsid w:val="00893BE6"/>
    <w:rsid w:val="008A0F78"/>
    <w:rsid w:val="008A3DAA"/>
    <w:rsid w:val="008A60E3"/>
    <w:rsid w:val="008C0988"/>
    <w:rsid w:val="008D048B"/>
    <w:rsid w:val="008D0A7F"/>
    <w:rsid w:val="008D244D"/>
    <w:rsid w:val="008D3740"/>
    <w:rsid w:val="008D7100"/>
    <w:rsid w:val="008E2D4C"/>
    <w:rsid w:val="008E5458"/>
    <w:rsid w:val="008E6027"/>
    <w:rsid w:val="008E63A9"/>
    <w:rsid w:val="008E6E3F"/>
    <w:rsid w:val="008F1CF2"/>
    <w:rsid w:val="008F2A25"/>
    <w:rsid w:val="008F7110"/>
    <w:rsid w:val="008F751B"/>
    <w:rsid w:val="009025F0"/>
    <w:rsid w:val="00911433"/>
    <w:rsid w:val="009160EB"/>
    <w:rsid w:val="00920D37"/>
    <w:rsid w:val="00921D7C"/>
    <w:rsid w:val="00921F27"/>
    <w:rsid w:val="00922CE1"/>
    <w:rsid w:val="00923EC7"/>
    <w:rsid w:val="00931B6D"/>
    <w:rsid w:val="00935ADF"/>
    <w:rsid w:val="00936484"/>
    <w:rsid w:val="00937FA0"/>
    <w:rsid w:val="00940A20"/>
    <w:rsid w:val="00941C99"/>
    <w:rsid w:val="009424DE"/>
    <w:rsid w:val="009466CB"/>
    <w:rsid w:val="0095472A"/>
    <w:rsid w:val="00963141"/>
    <w:rsid w:val="00963184"/>
    <w:rsid w:val="00966C0F"/>
    <w:rsid w:val="009700AC"/>
    <w:rsid w:val="0097097D"/>
    <w:rsid w:val="00976F31"/>
    <w:rsid w:val="009833D2"/>
    <w:rsid w:val="009835D3"/>
    <w:rsid w:val="00985D5C"/>
    <w:rsid w:val="0098645C"/>
    <w:rsid w:val="00987CD0"/>
    <w:rsid w:val="00993A0A"/>
    <w:rsid w:val="00993A0B"/>
    <w:rsid w:val="009947E5"/>
    <w:rsid w:val="00996892"/>
    <w:rsid w:val="00996DF3"/>
    <w:rsid w:val="00997D47"/>
    <w:rsid w:val="00997F40"/>
    <w:rsid w:val="009A30B3"/>
    <w:rsid w:val="009A6ED0"/>
    <w:rsid w:val="009B25C2"/>
    <w:rsid w:val="009B2727"/>
    <w:rsid w:val="009C26EB"/>
    <w:rsid w:val="009C543C"/>
    <w:rsid w:val="009C57D8"/>
    <w:rsid w:val="009D0BE2"/>
    <w:rsid w:val="009D1650"/>
    <w:rsid w:val="009D3566"/>
    <w:rsid w:val="009D3DD2"/>
    <w:rsid w:val="009D57FA"/>
    <w:rsid w:val="009D68C7"/>
    <w:rsid w:val="009E1628"/>
    <w:rsid w:val="009E228B"/>
    <w:rsid w:val="009E4AD3"/>
    <w:rsid w:val="009E776C"/>
    <w:rsid w:val="009E7EEB"/>
    <w:rsid w:val="009F710E"/>
    <w:rsid w:val="00A006BD"/>
    <w:rsid w:val="00A023B1"/>
    <w:rsid w:val="00A048FD"/>
    <w:rsid w:val="00A0535E"/>
    <w:rsid w:val="00A0543F"/>
    <w:rsid w:val="00A06597"/>
    <w:rsid w:val="00A065E0"/>
    <w:rsid w:val="00A112DF"/>
    <w:rsid w:val="00A143EC"/>
    <w:rsid w:val="00A14419"/>
    <w:rsid w:val="00A16D31"/>
    <w:rsid w:val="00A17A47"/>
    <w:rsid w:val="00A2344B"/>
    <w:rsid w:val="00A24F3D"/>
    <w:rsid w:val="00A258D5"/>
    <w:rsid w:val="00A25F7D"/>
    <w:rsid w:val="00A27DB0"/>
    <w:rsid w:val="00A27DE2"/>
    <w:rsid w:val="00A33753"/>
    <w:rsid w:val="00A3563F"/>
    <w:rsid w:val="00A35822"/>
    <w:rsid w:val="00A36758"/>
    <w:rsid w:val="00A3770D"/>
    <w:rsid w:val="00A401EF"/>
    <w:rsid w:val="00A41706"/>
    <w:rsid w:val="00A41D36"/>
    <w:rsid w:val="00A434F9"/>
    <w:rsid w:val="00A53815"/>
    <w:rsid w:val="00A553E6"/>
    <w:rsid w:val="00A56C5E"/>
    <w:rsid w:val="00A578D8"/>
    <w:rsid w:val="00A614DC"/>
    <w:rsid w:val="00A62B47"/>
    <w:rsid w:val="00A64EA2"/>
    <w:rsid w:val="00A66976"/>
    <w:rsid w:val="00A67CF1"/>
    <w:rsid w:val="00A703EC"/>
    <w:rsid w:val="00A715E1"/>
    <w:rsid w:val="00A73C85"/>
    <w:rsid w:val="00A770C9"/>
    <w:rsid w:val="00A84943"/>
    <w:rsid w:val="00A8668E"/>
    <w:rsid w:val="00A9011C"/>
    <w:rsid w:val="00A90B71"/>
    <w:rsid w:val="00A90C20"/>
    <w:rsid w:val="00A9586F"/>
    <w:rsid w:val="00A959CA"/>
    <w:rsid w:val="00A96DFC"/>
    <w:rsid w:val="00A97672"/>
    <w:rsid w:val="00A97B04"/>
    <w:rsid w:val="00AA0070"/>
    <w:rsid w:val="00AA487C"/>
    <w:rsid w:val="00AA6407"/>
    <w:rsid w:val="00AA6901"/>
    <w:rsid w:val="00AB07A2"/>
    <w:rsid w:val="00AB24E2"/>
    <w:rsid w:val="00AB79CC"/>
    <w:rsid w:val="00AC5046"/>
    <w:rsid w:val="00AC6513"/>
    <w:rsid w:val="00AD097F"/>
    <w:rsid w:val="00AD0C69"/>
    <w:rsid w:val="00AD1A25"/>
    <w:rsid w:val="00AD479A"/>
    <w:rsid w:val="00AD7413"/>
    <w:rsid w:val="00AE18AE"/>
    <w:rsid w:val="00AE2164"/>
    <w:rsid w:val="00AE2844"/>
    <w:rsid w:val="00AE3D0E"/>
    <w:rsid w:val="00AE4636"/>
    <w:rsid w:val="00AE5D8E"/>
    <w:rsid w:val="00AF10EE"/>
    <w:rsid w:val="00AF3918"/>
    <w:rsid w:val="00AF3D24"/>
    <w:rsid w:val="00AF6624"/>
    <w:rsid w:val="00B01BAB"/>
    <w:rsid w:val="00B03C1B"/>
    <w:rsid w:val="00B040AB"/>
    <w:rsid w:val="00B076DE"/>
    <w:rsid w:val="00B10C8D"/>
    <w:rsid w:val="00B13BA7"/>
    <w:rsid w:val="00B17200"/>
    <w:rsid w:val="00B20DA9"/>
    <w:rsid w:val="00B21DD3"/>
    <w:rsid w:val="00B27336"/>
    <w:rsid w:val="00B31EDC"/>
    <w:rsid w:val="00B3475A"/>
    <w:rsid w:val="00B40031"/>
    <w:rsid w:val="00B40229"/>
    <w:rsid w:val="00B45A4A"/>
    <w:rsid w:val="00B47DA0"/>
    <w:rsid w:val="00B50E70"/>
    <w:rsid w:val="00B61526"/>
    <w:rsid w:val="00B61F03"/>
    <w:rsid w:val="00B670A1"/>
    <w:rsid w:val="00B721A6"/>
    <w:rsid w:val="00B742BA"/>
    <w:rsid w:val="00B76F1F"/>
    <w:rsid w:val="00B87EA4"/>
    <w:rsid w:val="00B9358A"/>
    <w:rsid w:val="00B935E1"/>
    <w:rsid w:val="00B9399C"/>
    <w:rsid w:val="00BA0432"/>
    <w:rsid w:val="00BB02FB"/>
    <w:rsid w:val="00BC01D1"/>
    <w:rsid w:val="00BC039B"/>
    <w:rsid w:val="00BC1255"/>
    <w:rsid w:val="00BC1EDC"/>
    <w:rsid w:val="00BC367D"/>
    <w:rsid w:val="00BC4EAC"/>
    <w:rsid w:val="00BC62C2"/>
    <w:rsid w:val="00BD12FB"/>
    <w:rsid w:val="00BD20A0"/>
    <w:rsid w:val="00BD4C53"/>
    <w:rsid w:val="00BE00A1"/>
    <w:rsid w:val="00BE09C8"/>
    <w:rsid w:val="00BE3B76"/>
    <w:rsid w:val="00BE3D7A"/>
    <w:rsid w:val="00BE7119"/>
    <w:rsid w:val="00BE7ED8"/>
    <w:rsid w:val="00BF42E1"/>
    <w:rsid w:val="00C032EB"/>
    <w:rsid w:val="00C07BC6"/>
    <w:rsid w:val="00C141FA"/>
    <w:rsid w:val="00C150AD"/>
    <w:rsid w:val="00C16768"/>
    <w:rsid w:val="00C20126"/>
    <w:rsid w:val="00C243C9"/>
    <w:rsid w:val="00C25CB7"/>
    <w:rsid w:val="00C268AC"/>
    <w:rsid w:val="00C34938"/>
    <w:rsid w:val="00C34B3C"/>
    <w:rsid w:val="00C36A42"/>
    <w:rsid w:val="00C415C6"/>
    <w:rsid w:val="00C41D6C"/>
    <w:rsid w:val="00C50023"/>
    <w:rsid w:val="00C506A3"/>
    <w:rsid w:val="00C50706"/>
    <w:rsid w:val="00C53DA8"/>
    <w:rsid w:val="00C54DBB"/>
    <w:rsid w:val="00C555D8"/>
    <w:rsid w:val="00C61EF4"/>
    <w:rsid w:val="00C774AF"/>
    <w:rsid w:val="00C81294"/>
    <w:rsid w:val="00C91945"/>
    <w:rsid w:val="00C9330B"/>
    <w:rsid w:val="00C94369"/>
    <w:rsid w:val="00C943F5"/>
    <w:rsid w:val="00C949C3"/>
    <w:rsid w:val="00C97C0D"/>
    <w:rsid w:val="00CA0719"/>
    <w:rsid w:val="00CA079F"/>
    <w:rsid w:val="00CA1896"/>
    <w:rsid w:val="00CA30B9"/>
    <w:rsid w:val="00CA52B0"/>
    <w:rsid w:val="00CB2739"/>
    <w:rsid w:val="00CB2911"/>
    <w:rsid w:val="00CB575C"/>
    <w:rsid w:val="00CB59AE"/>
    <w:rsid w:val="00CC0F84"/>
    <w:rsid w:val="00CC1B7F"/>
    <w:rsid w:val="00CC3494"/>
    <w:rsid w:val="00CC5323"/>
    <w:rsid w:val="00CC76E0"/>
    <w:rsid w:val="00CD4D80"/>
    <w:rsid w:val="00CD7392"/>
    <w:rsid w:val="00CE308E"/>
    <w:rsid w:val="00CE4935"/>
    <w:rsid w:val="00CF2EE9"/>
    <w:rsid w:val="00CF7353"/>
    <w:rsid w:val="00D00399"/>
    <w:rsid w:val="00D11CE7"/>
    <w:rsid w:val="00D15C2E"/>
    <w:rsid w:val="00D22795"/>
    <w:rsid w:val="00D23225"/>
    <w:rsid w:val="00D24453"/>
    <w:rsid w:val="00D25310"/>
    <w:rsid w:val="00D31CC1"/>
    <w:rsid w:val="00D31E84"/>
    <w:rsid w:val="00D32D1A"/>
    <w:rsid w:val="00D4184A"/>
    <w:rsid w:val="00D425C3"/>
    <w:rsid w:val="00D42653"/>
    <w:rsid w:val="00D50FE7"/>
    <w:rsid w:val="00D533A2"/>
    <w:rsid w:val="00D5369A"/>
    <w:rsid w:val="00D550FA"/>
    <w:rsid w:val="00D61665"/>
    <w:rsid w:val="00D65A03"/>
    <w:rsid w:val="00D673E2"/>
    <w:rsid w:val="00D75AFF"/>
    <w:rsid w:val="00D810A2"/>
    <w:rsid w:val="00D822BA"/>
    <w:rsid w:val="00D83A5B"/>
    <w:rsid w:val="00D862CB"/>
    <w:rsid w:val="00D86C9C"/>
    <w:rsid w:val="00D87472"/>
    <w:rsid w:val="00D910B9"/>
    <w:rsid w:val="00D916B9"/>
    <w:rsid w:val="00D91825"/>
    <w:rsid w:val="00D9225F"/>
    <w:rsid w:val="00D9365F"/>
    <w:rsid w:val="00D93FC0"/>
    <w:rsid w:val="00DA0DEE"/>
    <w:rsid w:val="00DB3F0E"/>
    <w:rsid w:val="00DC0F07"/>
    <w:rsid w:val="00DC206D"/>
    <w:rsid w:val="00DC2F89"/>
    <w:rsid w:val="00DC7362"/>
    <w:rsid w:val="00DD0172"/>
    <w:rsid w:val="00DD06BD"/>
    <w:rsid w:val="00DD0E89"/>
    <w:rsid w:val="00DE0EC3"/>
    <w:rsid w:val="00DE316B"/>
    <w:rsid w:val="00DF191F"/>
    <w:rsid w:val="00DF1922"/>
    <w:rsid w:val="00DF392E"/>
    <w:rsid w:val="00DF3979"/>
    <w:rsid w:val="00DF6899"/>
    <w:rsid w:val="00E03F57"/>
    <w:rsid w:val="00E06917"/>
    <w:rsid w:val="00E1273D"/>
    <w:rsid w:val="00E15597"/>
    <w:rsid w:val="00E21BA7"/>
    <w:rsid w:val="00E21BDD"/>
    <w:rsid w:val="00E25AB5"/>
    <w:rsid w:val="00E26C00"/>
    <w:rsid w:val="00E2733B"/>
    <w:rsid w:val="00E2769E"/>
    <w:rsid w:val="00E31698"/>
    <w:rsid w:val="00E31FC9"/>
    <w:rsid w:val="00E3443B"/>
    <w:rsid w:val="00E35158"/>
    <w:rsid w:val="00E43876"/>
    <w:rsid w:val="00E51A81"/>
    <w:rsid w:val="00E527A4"/>
    <w:rsid w:val="00E52A7A"/>
    <w:rsid w:val="00E55140"/>
    <w:rsid w:val="00E562AA"/>
    <w:rsid w:val="00E60AEE"/>
    <w:rsid w:val="00E6212A"/>
    <w:rsid w:val="00E63355"/>
    <w:rsid w:val="00E64BD3"/>
    <w:rsid w:val="00E64DA9"/>
    <w:rsid w:val="00E6695E"/>
    <w:rsid w:val="00E709C7"/>
    <w:rsid w:val="00E72D50"/>
    <w:rsid w:val="00E7529B"/>
    <w:rsid w:val="00E81823"/>
    <w:rsid w:val="00E86C65"/>
    <w:rsid w:val="00E913BB"/>
    <w:rsid w:val="00E938EC"/>
    <w:rsid w:val="00EA12AE"/>
    <w:rsid w:val="00EA1EEA"/>
    <w:rsid w:val="00EA3CAA"/>
    <w:rsid w:val="00EA4391"/>
    <w:rsid w:val="00EA4D1B"/>
    <w:rsid w:val="00EB2DD7"/>
    <w:rsid w:val="00EC3676"/>
    <w:rsid w:val="00ED233E"/>
    <w:rsid w:val="00ED3A47"/>
    <w:rsid w:val="00EE17E5"/>
    <w:rsid w:val="00EE3625"/>
    <w:rsid w:val="00EE5134"/>
    <w:rsid w:val="00EE78C1"/>
    <w:rsid w:val="00EE79DF"/>
    <w:rsid w:val="00EF0336"/>
    <w:rsid w:val="00EF1B81"/>
    <w:rsid w:val="00EF4CA9"/>
    <w:rsid w:val="00EF4E4F"/>
    <w:rsid w:val="00EF6B6A"/>
    <w:rsid w:val="00F003C4"/>
    <w:rsid w:val="00F00841"/>
    <w:rsid w:val="00F0631A"/>
    <w:rsid w:val="00F065F1"/>
    <w:rsid w:val="00F06D0F"/>
    <w:rsid w:val="00F122CE"/>
    <w:rsid w:val="00F14EB4"/>
    <w:rsid w:val="00F165FF"/>
    <w:rsid w:val="00F16F82"/>
    <w:rsid w:val="00F212C8"/>
    <w:rsid w:val="00F23B63"/>
    <w:rsid w:val="00F2797C"/>
    <w:rsid w:val="00F30A2E"/>
    <w:rsid w:val="00F340CA"/>
    <w:rsid w:val="00F35A44"/>
    <w:rsid w:val="00F35CAA"/>
    <w:rsid w:val="00F367B3"/>
    <w:rsid w:val="00F36A73"/>
    <w:rsid w:val="00F37011"/>
    <w:rsid w:val="00F37F60"/>
    <w:rsid w:val="00F44A29"/>
    <w:rsid w:val="00F52E1D"/>
    <w:rsid w:val="00F56A07"/>
    <w:rsid w:val="00F608B8"/>
    <w:rsid w:val="00F62552"/>
    <w:rsid w:val="00F6483D"/>
    <w:rsid w:val="00F65DB7"/>
    <w:rsid w:val="00F6727F"/>
    <w:rsid w:val="00F712E6"/>
    <w:rsid w:val="00F74D1F"/>
    <w:rsid w:val="00F75882"/>
    <w:rsid w:val="00F76152"/>
    <w:rsid w:val="00F779CC"/>
    <w:rsid w:val="00F80660"/>
    <w:rsid w:val="00F828EA"/>
    <w:rsid w:val="00F83C4C"/>
    <w:rsid w:val="00F84F2E"/>
    <w:rsid w:val="00F9630E"/>
    <w:rsid w:val="00FA0FDC"/>
    <w:rsid w:val="00FA2365"/>
    <w:rsid w:val="00FA40D9"/>
    <w:rsid w:val="00FB0177"/>
    <w:rsid w:val="00FB0C2D"/>
    <w:rsid w:val="00FB0EA6"/>
    <w:rsid w:val="00FB56B0"/>
    <w:rsid w:val="00FB706B"/>
    <w:rsid w:val="00FB758C"/>
    <w:rsid w:val="00FC0B69"/>
    <w:rsid w:val="00FC1339"/>
    <w:rsid w:val="00FC2073"/>
    <w:rsid w:val="00FD5C34"/>
    <w:rsid w:val="00FE084A"/>
    <w:rsid w:val="00FE3393"/>
    <w:rsid w:val="00FE3B8C"/>
    <w:rsid w:val="00FE5821"/>
    <w:rsid w:val="00FE6F8B"/>
    <w:rsid w:val="00FF32AB"/>
    <w:rsid w:val="00FF3A23"/>
    <w:rsid w:val="00FF6C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B2B2FE"/>
  <w15:docId w15:val="{38355D3C-3889-43E2-B23B-397E6076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2C2"/>
    <w:pPr>
      <w:spacing w:after="120" w:line="360" w:lineRule="exact"/>
      <w:jc w:val="both"/>
    </w:pPr>
    <w:rPr>
      <w:rFonts w:ascii=".VnTime" w:hAnsi=".VnTime"/>
      <w:sz w:val="26"/>
    </w:rPr>
  </w:style>
  <w:style w:type="paragraph" w:styleId="Heading1">
    <w:name w:val="heading 1"/>
    <w:basedOn w:val="Normal"/>
    <w:next w:val="Normal"/>
    <w:qFormat/>
    <w:rsid w:val="00BC62C2"/>
    <w:pPr>
      <w:keepNext/>
      <w:outlineLvl w:val="0"/>
    </w:pPr>
    <w:rPr>
      <w:rFonts w:ascii="Times New Roman" w:hAnsi="Times New Roman"/>
      <w:b/>
    </w:rPr>
  </w:style>
  <w:style w:type="paragraph" w:styleId="Heading2">
    <w:name w:val="heading 2"/>
    <w:basedOn w:val="Normal"/>
    <w:next w:val="Normal"/>
    <w:qFormat/>
    <w:rsid w:val="00BC62C2"/>
    <w:pPr>
      <w:keepNext/>
      <w:jc w:val="center"/>
      <w:outlineLvl w:val="1"/>
    </w:pPr>
    <w:rPr>
      <w:rFonts w:ascii="Times New Roman" w:hAnsi="Times New Roman"/>
      <w:b/>
      <w:iCs/>
      <w:sz w:val="24"/>
    </w:rPr>
  </w:style>
  <w:style w:type="paragraph" w:styleId="Heading3">
    <w:name w:val="heading 3"/>
    <w:basedOn w:val="Normal"/>
    <w:next w:val="Normal"/>
    <w:qFormat/>
    <w:rsid w:val="00BC62C2"/>
    <w:pPr>
      <w:keepNext/>
      <w:spacing w:line="260" w:lineRule="exact"/>
      <w:outlineLvl w:val="2"/>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62C2"/>
    <w:pPr>
      <w:tabs>
        <w:tab w:val="center" w:pos="4320"/>
        <w:tab w:val="right" w:pos="8640"/>
      </w:tabs>
    </w:pPr>
  </w:style>
  <w:style w:type="paragraph" w:styleId="Footer">
    <w:name w:val="footer"/>
    <w:basedOn w:val="Normal"/>
    <w:link w:val="FooterChar"/>
    <w:uiPriority w:val="99"/>
    <w:rsid w:val="00BC62C2"/>
    <w:pPr>
      <w:tabs>
        <w:tab w:val="center" w:pos="4320"/>
        <w:tab w:val="right" w:pos="8640"/>
      </w:tabs>
    </w:pPr>
  </w:style>
  <w:style w:type="paragraph" w:styleId="BodyText">
    <w:name w:val="Body Text"/>
    <w:basedOn w:val="Normal"/>
    <w:rsid w:val="00BC62C2"/>
    <w:pPr>
      <w:spacing w:line="240" w:lineRule="auto"/>
      <w:jc w:val="left"/>
    </w:pPr>
    <w:rPr>
      <w:rFonts w:ascii="Times New Roman" w:hAnsi="Times New Roman"/>
      <w:sz w:val="28"/>
    </w:rPr>
  </w:style>
  <w:style w:type="paragraph" w:styleId="BodyTextIndent">
    <w:name w:val="Body Text Indent"/>
    <w:basedOn w:val="Normal"/>
    <w:rsid w:val="00BC62C2"/>
    <w:pPr>
      <w:ind w:firstLine="720"/>
    </w:pPr>
    <w:rPr>
      <w:rFonts w:ascii="Times New Roman" w:hAnsi="Times New Roman"/>
      <w:sz w:val="28"/>
    </w:rPr>
  </w:style>
  <w:style w:type="paragraph" w:styleId="BodyText2">
    <w:name w:val="Body Text 2"/>
    <w:basedOn w:val="Normal"/>
    <w:rsid w:val="00BC62C2"/>
    <w:rPr>
      <w:rFonts w:ascii="Times New Roman" w:hAnsi="Times New Roman"/>
      <w:sz w:val="28"/>
    </w:rPr>
  </w:style>
  <w:style w:type="paragraph" w:styleId="BodyTextIndent2">
    <w:name w:val="Body Text Indent 2"/>
    <w:basedOn w:val="Normal"/>
    <w:rsid w:val="00BC62C2"/>
    <w:pPr>
      <w:tabs>
        <w:tab w:val="left" w:pos="709"/>
      </w:tabs>
      <w:spacing w:before="120" w:line="340" w:lineRule="exact"/>
      <w:ind w:left="6"/>
    </w:pPr>
    <w:rPr>
      <w:rFonts w:ascii="Times New Roman" w:hAnsi="Times New Roman"/>
      <w:sz w:val="28"/>
    </w:rPr>
  </w:style>
  <w:style w:type="table" w:styleId="TableGrid">
    <w:name w:val="Table Grid"/>
    <w:basedOn w:val="TableNormal"/>
    <w:rsid w:val="0042656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AA00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A0070"/>
    <w:rPr>
      <w:rFonts w:ascii="Tahoma" w:hAnsi="Tahoma" w:cs="Tahoma"/>
      <w:sz w:val="16"/>
      <w:szCs w:val="16"/>
    </w:rPr>
  </w:style>
  <w:style w:type="character" w:styleId="PageNumber">
    <w:name w:val="page number"/>
    <w:basedOn w:val="DefaultParagraphFont"/>
    <w:rsid w:val="0003542E"/>
  </w:style>
  <w:style w:type="character" w:customStyle="1" w:styleId="FooterChar">
    <w:name w:val="Footer Char"/>
    <w:link w:val="Footer"/>
    <w:uiPriority w:val="99"/>
    <w:rsid w:val="0003542E"/>
    <w:rPr>
      <w:rFonts w:ascii=".VnTime" w:hAnsi=".VnTime"/>
      <w:sz w:val="26"/>
    </w:rPr>
  </w:style>
  <w:style w:type="character" w:styleId="Hyperlink">
    <w:name w:val="Hyperlink"/>
    <w:basedOn w:val="DefaultParagraphFont"/>
    <w:uiPriority w:val="99"/>
    <w:rsid w:val="0003542E"/>
    <w:rPr>
      <w:color w:val="000080"/>
      <w:u w:val="single"/>
    </w:rPr>
  </w:style>
  <w:style w:type="character" w:customStyle="1" w:styleId="Bodytext2Exact">
    <w:name w:val="Body text (2) Exact"/>
    <w:basedOn w:val="DefaultParagraphFont"/>
    <w:uiPriority w:val="99"/>
    <w:rsid w:val="0003542E"/>
    <w:rPr>
      <w:rFonts w:ascii="Times New Roman" w:hAnsi="Times New Roman" w:cs="Times New Roman"/>
      <w:sz w:val="26"/>
      <w:szCs w:val="26"/>
      <w:u w:val="none"/>
    </w:rPr>
  </w:style>
  <w:style w:type="character" w:customStyle="1" w:styleId="Heading10">
    <w:name w:val="Heading #1_"/>
    <w:basedOn w:val="DefaultParagraphFont"/>
    <w:link w:val="Heading11"/>
    <w:uiPriority w:val="99"/>
    <w:rsid w:val="0003542E"/>
    <w:rPr>
      <w:sz w:val="26"/>
      <w:szCs w:val="26"/>
      <w:shd w:val="clear" w:color="auto" w:fill="FFFFFF"/>
    </w:rPr>
  </w:style>
  <w:style w:type="character" w:customStyle="1" w:styleId="Heading112pt">
    <w:name w:val="Heading #1 + 12 pt"/>
    <w:aliases w:val="Italic,Spacing 1 pt"/>
    <w:basedOn w:val="Heading10"/>
    <w:uiPriority w:val="99"/>
    <w:rsid w:val="0003542E"/>
    <w:rPr>
      <w:i/>
      <w:iCs/>
      <w:spacing w:val="30"/>
      <w:sz w:val="24"/>
      <w:szCs w:val="24"/>
      <w:shd w:val="clear" w:color="auto" w:fill="FFFFFF"/>
    </w:rPr>
  </w:style>
  <w:style w:type="character" w:customStyle="1" w:styleId="Bodytext3">
    <w:name w:val="Body text (3)_"/>
    <w:basedOn w:val="DefaultParagraphFont"/>
    <w:link w:val="Bodytext30"/>
    <w:uiPriority w:val="99"/>
    <w:rsid w:val="0003542E"/>
    <w:rPr>
      <w:b/>
      <w:bCs/>
      <w:sz w:val="26"/>
      <w:szCs w:val="26"/>
      <w:shd w:val="clear" w:color="auto" w:fill="FFFFFF"/>
    </w:rPr>
  </w:style>
  <w:style w:type="character" w:customStyle="1" w:styleId="Bodytext4">
    <w:name w:val="Body text (4)_"/>
    <w:basedOn w:val="DefaultParagraphFont"/>
    <w:link w:val="Bodytext40"/>
    <w:uiPriority w:val="99"/>
    <w:rsid w:val="0003542E"/>
    <w:rPr>
      <w:i/>
      <w:iCs/>
      <w:shd w:val="clear" w:color="auto" w:fill="FFFFFF"/>
    </w:rPr>
  </w:style>
  <w:style w:type="character" w:customStyle="1" w:styleId="Bodytext413pt">
    <w:name w:val="Body text (4) + 13 pt"/>
    <w:aliases w:val="Not Italic"/>
    <w:basedOn w:val="Bodytext4"/>
    <w:uiPriority w:val="99"/>
    <w:rsid w:val="0003542E"/>
    <w:rPr>
      <w:i/>
      <w:iCs/>
      <w:sz w:val="26"/>
      <w:szCs w:val="26"/>
      <w:shd w:val="clear" w:color="auto" w:fill="FFFFFF"/>
    </w:rPr>
  </w:style>
  <w:style w:type="character" w:customStyle="1" w:styleId="Bodytext312pt">
    <w:name w:val="Body text (3) + 12 pt"/>
    <w:basedOn w:val="Bodytext3"/>
    <w:uiPriority w:val="99"/>
    <w:rsid w:val="0003542E"/>
    <w:rPr>
      <w:b/>
      <w:bCs/>
      <w:sz w:val="24"/>
      <w:szCs w:val="24"/>
      <w:shd w:val="clear" w:color="auto" w:fill="FFFFFF"/>
    </w:rPr>
  </w:style>
  <w:style w:type="character" w:customStyle="1" w:styleId="Bodytext5">
    <w:name w:val="Body text (5)_"/>
    <w:basedOn w:val="DefaultParagraphFont"/>
    <w:link w:val="Bodytext50"/>
    <w:uiPriority w:val="99"/>
    <w:rsid w:val="0003542E"/>
    <w:rPr>
      <w:rFonts w:ascii="Courier New" w:hAnsi="Courier New" w:cs="Courier New"/>
      <w:b/>
      <w:bCs/>
      <w:spacing w:val="-10"/>
      <w:sz w:val="30"/>
      <w:szCs w:val="30"/>
      <w:shd w:val="clear" w:color="auto" w:fill="FFFFFF"/>
    </w:rPr>
  </w:style>
  <w:style w:type="character" w:customStyle="1" w:styleId="Bodytext5SmallCaps">
    <w:name w:val="Body text (5) + Small Caps"/>
    <w:basedOn w:val="Bodytext5"/>
    <w:uiPriority w:val="99"/>
    <w:rsid w:val="0003542E"/>
    <w:rPr>
      <w:rFonts w:ascii="Courier New" w:hAnsi="Courier New" w:cs="Courier New"/>
      <w:b/>
      <w:bCs/>
      <w:smallCaps/>
      <w:spacing w:val="-10"/>
      <w:sz w:val="30"/>
      <w:szCs w:val="30"/>
      <w:shd w:val="clear" w:color="auto" w:fill="FFFFFF"/>
    </w:rPr>
  </w:style>
  <w:style w:type="character" w:customStyle="1" w:styleId="Heading20">
    <w:name w:val="Heading #2_"/>
    <w:basedOn w:val="DefaultParagraphFont"/>
    <w:link w:val="Heading21"/>
    <w:rsid w:val="0003542E"/>
    <w:rPr>
      <w:rFonts w:ascii="Arial Narrow" w:hAnsi="Arial Narrow" w:cs="Arial Narrow"/>
      <w:sz w:val="24"/>
      <w:szCs w:val="24"/>
      <w:shd w:val="clear" w:color="auto" w:fill="FFFFFF"/>
    </w:rPr>
  </w:style>
  <w:style w:type="character" w:customStyle="1" w:styleId="Heading2TimesNewRoman">
    <w:name w:val="Heading #2 + Times New Roman"/>
    <w:aliases w:val="4 pt,Bold,Italic10"/>
    <w:basedOn w:val="Heading20"/>
    <w:uiPriority w:val="99"/>
    <w:rsid w:val="0003542E"/>
    <w:rPr>
      <w:rFonts w:ascii="Times New Roman" w:hAnsi="Times New Roman" w:cs="Times New Roman"/>
      <w:b/>
      <w:bCs/>
      <w:i/>
      <w:iCs/>
      <w:sz w:val="8"/>
      <w:szCs w:val="8"/>
      <w:shd w:val="clear" w:color="auto" w:fill="FFFFFF"/>
    </w:rPr>
  </w:style>
  <w:style w:type="character" w:customStyle="1" w:styleId="Bodytext20">
    <w:name w:val="Body text (2)_"/>
    <w:basedOn w:val="DefaultParagraphFont"/>
    <w:link w:val="Bodytext21"/>
    <w:uiPriority w:val="99"/>
    <w:rsid w:val="0003542E"/>
    <w:rPr>
      <w:sz w:val="26"/>
      <w:szCs w:val="26"/>
      <w:shd w:val="clear" w:color="auto" w:fill="FFFFFF"/>
    </w:rPr>
  </w:style>
  <w:style w:type="character" w:customStyle="1" w:styleId="Bodytext2Bold">
    <w:name w:val="Body text (2) + Bold"/>
    <w:basedOn w:val="Bodytext20"/>
    <w:uiPriority w:val="99"/>
    <w:rsid w:val="0003542E"/>
    <w:rPr>
      <w:b/>
      <w:bCs/>
      <w:sz w:val="26"/>
      <w:szCs w:val="26"/>
      <w:shd w:val="clear" w:color="auto" w:fill="FFFFFF"/>
    </w:rPr>
  </w:style>
  <w:style w:type="character" w:customStyle="1" w:styleId="Bodytext6">
    <w:name w:val="Body text (6)_"/>
    <w:basedOn w:val="DefaultParagraphFont"/>
    <w:link w:val="Bodytext60"/>
    <w:uiPriority w:val="99"/>
    <w:rsid w:val="0003542E"/>
    <w:rPr>
      <w:rFonts w:ascii="Consolas" w:hAnsi="Consolas" w:cs="Consolas"/>
      <w:shd w:val="clear" w:color="auto" w:fill="FFFFFF"/>
    </w:rPr>
  </w:style>
  <w:style w:type="character" w:customStyle="1" w:styleId="Bodytext6TimesNewRoman">
    <w:name w:val="Body text (6) + Times New Roman"/>
    <w:aliases w:val="13 pt"/>
    <w:basedOn w:val="Bodytext6"/>
    <w:uiPriority w:val="99"/>
    <w:rsid w:val="0003542E"/>
    <w:rPr>
      <w:rFonts w:ascii="Times New Roman" w:hAnsi="Times New Roman" w:cs="Times New Roman"/>
      <w:sz w:val="26"/>
      <w:szCs w:val="26"/>
      <w:shd w:val="clear" w:color="auto" w:fill="FFFFFF"/>
    </w:rPr>
  </w:style>
  <w:style w:type="character" w:customStyle="1" w:styleId="Headerorfooter">
    <w:name w:val="Header or footer_"/>
    <w:basedOn w:val="DefaultParagraphFont"/>
    <w:link w:val="Headerorfooter1"/>
    <w:uiPriority w:val="99"/>
    <w:rsid w:val="0003542E"/>
    <w:rPr>
      <w:sz w:val="26"/>
      <w:szCs w:val="26"/>
      <w:shd w:val="clear" w:color="auto" w:fill="FFFFFF"/>
    </w:rPr>
  </w:style>
  <w:style w:type="character" w:customStyle="1" w:styleId="Headerorfooter0">
    <w:name w:val="Header or footer"/>
    <w:basedOn w:val="Headerorfooter"/>
    <w:uiPriority w:val="99"/>
    <w:rsid w:val="0003542E"/>
    <w:rPr>
      <w:sz w:val="26"/>
      <w:szCs w:val="26"/>
      <w:shd w:val="clear" w:color="auto" w:fill="FFFFFF"/>
    </w:rPr>
  </w:style>
  <w:style w:type="character" w:customStyle="1" w:styleId="Bodytext212pt">
    <w:name w:val="Body text (2) + 12 pt"/>
    <w:aliases w:val="Italic9"/>
    <w:basedOn w:val="Bodytext20"/>
    <w:uiPriority w:val="99"/>
    <w:rsid w:val="0003542E"/>
    <w:rPr>
      <w:i/>
      <w:iCs/>
      <w:sz w:val="24"/>
      <w:szCs w:val="24"/>
      <w:shd w:val="clear" w:color="auto" w:fill="FFFFFF"/>
    </w:rPr>
  </w:style>
  <w:style w:type="character" w:customStyle="1" w:styleId="Bodytext3NotBold">
    <w:name w:val="Body text (3) + Not Bold"/>
    <w:basedOn w:val="Bodytext3"/>
    <w:uiPriority w:val="99"/>
    <w:rsid w:val="0003542E"/>
    <w:rPr>
      <w:b/>
      <w:bCs/>
      <w:sz w:val="26"/>
      <w:szCs w:val="26"/>
      <w:shd w:val="clear" w:color="auto" w:fill="FFFFFF"/>
    </w:rPr>
  </w:style>
  <w:style w:type="character" w:customStyle="1" w:styleId="Tablecaption2">
    <w:name w:val="Table caption (2)_"/>
    <w:basedOn w:val="DefaultParagraphFont"/>
    <w:link w:val="Tablecaption20"/>
    <w:uiPriority w:val="99"/>
    <w:rsid w:val="0003542E"/>
    <w:rPr>
      <w:b/>
      <w:bCs/>
      <w:sz w:val="26"/>
      <w:szCs w:val="26"/>
      <w:shd w:val="clear" w:color="auto" w:fill="FFFFFF"/>
    </w:rPr>
  </w:style>
  <w:style w:type="character" w:customStyle="1" w:styleId="Bodytext22">
    <w:name w:val="Body text (2)"/>
    <w:basedOn w:val="Bodytext20"/>
    <w:uiPriority w:val="99"/>
    <w:rsid w:val="0003542E"/>
    <w:rPr>
      <w:sz w:val="26"/>
      <w:szCs w:val="26"/>
      <w:shd w:val="clear" w:color="auto" w:fill="FFFFFF"/>
    </w:rPr>
  </w:style>
  <w:style w:type="character" w:customStyle="1" w:styleId="Bodytext24pt">
    <w:name w:val="Body text (2) + 4 pt"/>
    <w:basedOn w:val="Bodytext20"/>
    <w:uiPriority w:val="99"/>
    <w:rsid w:val="0003542E"/>
    <w:rPr>
      <w:spacing w:val="0"/>
      <w:sz w:val="8"/>
      <w:szCs w:val="8"/>
      <w:shd w:val="clear" w:color="auto" w:fill="FFFFFF"/>
    </w:rPr>
  </w:style>
  <w:style w:type="character" w:customStyle="1" w:styleId="Bodytext7Exact">
    <w:name w:val="Body text (7) Exact"/>
    <w:basedOn w:val="DefaultParagraphFont"/>
    <w:uiPriority w:val="99"/>
    <w:rsid w:val="0003542E"/>
    <w:rPr>
      <w:rFonts w:ascii="Times New Roman" w:hAnsi="Times New Roman" w:cs="Times New Roman"/>
      <w:sz w:val="20"/>
      <w:szCs w:val="20"/>
      <w:u w:val="none"/>
    </w:rPr>
  </w:style>
  <w:style w:type="character" w:customStyle="1" w:styleId="Bodytext2SmallCaps">
    <w:name w:val="Body text (2) + Small Caps"/>
    <w:basedOn w:val="Bodytext20"/>
    <w:uiPriority w:val="99"/>
    <w:rsid w:val="0003542E"/>
    <w:rPr>
      <w:smallCaps/>
      <w:sz w:val="26"/>
      <w:szCs w:val="26"/>
      <w:shd w:val="clear" w:color="auto" w:fill="FFFFFF"/>
    </w:rPr>
  </w:style>
  <w:style w:type="character" w:customStyle="1" w:styleId="Bodytext211pt">
    <w:name w:val="Body text (2) + 11 pt"/>
    <w:aliases w:val="Bold7,Italic8"/>
    <w:basedOn w:val="Bodytext20"/>
    <w:uiPriority w:val="99"/>
    <w:rsid w:val="0003542E"/>
    <w:rPr>
      <w:b/>
      <w:bCs/>
      <w:i/>
      <w:iCs/>
      <w:sz w:val="22"/>
      <w:szCs w:val="22"/>
      <w:shd w:val="clear" w:color="auto" w:fill="FFFFFF"/>
    </w:rPr>
  </w:style>
  <w:style w:type="character" w:customStyle="1" w:styleId="Bodytext211pt1">
    <w:name w:val="Body text (2) + 11 pt1"/>
    <w:basedOn w:val="Bodytext20"/>
    <w:uiPriority w:val="99"/>
    <w:rsid w:val="0003542E"/>
    <w:rPr>
      <w:noProof/>
      <w:sz w:val="22"/>
      <w:szCs w:val="22"/>
      <w:shd w:val="clear" w:color="auto" w:fill="FFFFFF"/>
    </w:rPr>
  </w:style>
  <w:style w:type="character" w:customStyle="1" w:styleId="Bodytext7">
    <w:name w:val="Body text (7)_"/>
    <w:basedOn w:val="DefaultParagraphFont"/>
    <w:link w:val="Bodytext70"/>
    <w:uiPriority w:val="99"/>
    <w:rsid w:val="0003542E"/>
    <w:rPr>
      <w:shd w:val="clear" w:color="auto" w:fill="FFFFFF"/>
    </w:rPr>
  </w:style>
  <w:style w:type="character" w:customStyle="1" w:styleId="Bodytext713pt">
    <w:name w:val="Body text (7) + 13 pt"/>
    <w:aliases w:val="Bold6"/>
    <w:basedOn w:val="Bodytext7"/>
    <w:uiPriority w:val="99"/>
    <w:rsid w:val="0003542E"/>
    <w:rPr>
      <w:b/>
      <w:bCs/>
      <w:sz w:val="26"/>
      <w:szCs w:val="26"/>
      <w:shd w:val="clear" w:color="auto" w:fill="FFFFFF"/>
    </w:rPr>
  </w:style>
  <w:style w:type="character" w:customStyle="1" w:styleId="Bodytext8">
    <w:name w:val="Body text (8)_"/>
    <w:basedOn w:val="DefaultParagraphFont"/>
    <w:link w:val="Bodytext80"/>
    <w:uiPriority w:val="99"/>
    <w:rsid w:val="0003542E"/>
    <w:rPr>
      <w:rFonts w:ascii="Consolas" w:hAnsi="Consolas" w:cs="Consolas"/>
      <w:sz w:val="9"/>
      <w:szCs w:val="9"/>
      <w:shd w:val="clear" w:color="auto" w:fill="FFFFFF"/>
    </w:rPr>
  </w:style>
  <w:style w:type="character" w:customStyle="1" w:styleId="Bodytext8CourierNew">
    <w:name w:val="Body text (8) + Courier New"/>
    <w:aliases w:val="5,5 pt,Spacing 0 pt"/>
    <w:basedOn w:val="Bodytext8"/>
    <w:uiPriority w:val="99"/>
    <w:rsid w:val="0003542E"/>
    <w:rPr>
      <w:rFonts w:ascii="Courier New" w:hAnsi="Courier New" w:cs="Courier New"/>
      <w:spacing w:val="-10"/>
      <w:sz w:val="11"/>
      <w:szCs w:val="11"/>
      <w:shd w:val="clear" w:color="auto" w:fill="FFFFFF"/>
      <w:lang w:val="en-US" w:eastAsia="en-US"/>
    </w:rPr>
  </w:style>
  <w:style w:type="character" w:customStyle="1" w:styleId="Bodytext413pt2">
    <w:name w:val="Body text (4) + 13 pt2"/>
    <w:aliases w:val="Not Italic4"/>
    <w:basedOn w:val="Bodytext4"/>
    <w:uiPriority w:val="99"/>
    <w:rsid w:val="0003542E"/>
    <w:rPr>
      <w:i/>
      <w:iCs/>
      <w:sz w:val="26"/>
      <w:szCs w:val="26"/>
      <w:u w:val="single"/>
      <w:shd w:val="clear" w:color="auto" w:fill="FFFFFF"/>
      <w:lang w:val="en-US" w:eastAsia="en-US"/>
    </w:rPr>
  </w:style>
  <w:style w:type="character" w:customStyle="1" w:styleId="Bodytext413pt1">
    <w:name w:val="Body text (4) + 13 pt1"/>
    <w:aliases w:val="Bold5,Not Italic3"/>
    <w:basedOn w:val="Bodytext4"/>
    <w:uiPriority w:val="99"/>
    <w:rsid w:val="0003542E"/>
    <w:rPr>
      <w:b/>
      <w:bCs/>
      <w:i/>
      <w:iCs/>
      <w:sz w:val="26"/>
      <w:szCs w:val="26"/>
      <w:shd w:val="clear" w:color="auto" w:fill="FFFFFF"/>
    </w:rPr>
  </w:style>
  <w:style w:type="character" w:customStyle="1" w:styleId="Tablecaption3">
    <w:name w:val="Table caption (3)_"/>
    <w:basedOn w:val="DefaultParagraphFont"/>
    <w:link w:val="Tablecaption30"/>
    <w:uiPriority w:val="99"/>
    <w:rsid w:val="0003542E"/>
    <w:rPr>
      <w:shd w:val="clear" w:color="auto" w:fill="FFFFFF"/>
    </w:rPr>
  </w:style>
  <w:style w:type="character" w:customStyle="1" w:styleId="Bodytext2CourierNew">
    <w:name w:val="Body text (2) + Courier New"/>
    <w:aliases w:val="4,5 pt3,Italic7"/>
    <w:basedOn w:val="Bodytext20"/>
    <w:uiPriority w:val="99"/>
    <w:rsid w:val="0003542E"/>
    <w:rPr>
      <w:rFonts w:ascii="Courier New" w:hAnsi="Courier New" w:cs="Courier New"/>
      <w:i/>
      <w:iCs/>
      <w:sz w:val="9"/>
      <w:szCs w:val="9"/>
      <w:shd w:val="clear" w:color="auto" w:fill="FFFFFF"/>
    </w:rPr>
  </w:style>
  <w:style w:type="character" w:customStyle="1" w:styleId="Bodytext24pt5">
    <w:name w:val="Body text (2) + 4 pt5"/>
    <w:aliases w:val="Scale 150%"/>
    <w:basedOn w:val="Bodytext20"/>
    <w:uiPriority w:val="99"/>
    <w:rsid w:val="0003542E"/>
    <w:rPr>
      <w:w w:val="150"/>
      <w:sz w:val="8"/>
      <w:szCs w:val="8"/>
      <w:shd w:val="clear" w:color="auto" w:fill="FFFFFF"/>
      <w:lang w:val="en-US" w:eastAsia="en-US"/>
    </w:rPr>
  </w:style>
  <w:style w:type="character" w:customStyle="1" w:styleId="Bodytext2Bold1">
    <w:name w:val="Body text (2) + Bold1"/>
    <w:basedOn w:val="Bodytext20"/>
    <w:uiPriority w:val="99"/>
    <w:rsid w:val="0003542E"/>
    <w:rPr>
      <w:b/>
      <w:bCs/>
      <w:sz w:val="26"/>
      <w:szCs w:val="26"/>
      <w:shd w:val="clear" w:color="auto" w:fill="FFFFFF"/>
    </w:rPr>
  </w:style>
  <w:style w:type="character" w:customStyle="1" w:styleId="Bodytext212pt2">
    <w:name w:val="Body text (2) + 12 pt2"/>
    <w:aliases w:val="Italic6"/>
    <w:basedOn w:val="Bodytext20"/>
    <w:uiPriority w:val="99"/>
    <w:rsid w:val="0003542E"/>
    <w:rPr>
      <w:i/>
      <w:iCs/>
      <w:sz w:val="24"/>
      <w:szCs w:val="24"/>
      <w:shd w:val="clear" w:color="auto" w:fill="FFFFFF"/>
    </w:rPr>
  </w:style>
  <w:style w:type="character" w:customStyle="1" w:styleId="Tablecaption">
    <w:name w:val="Table caption_"/>
    <w:basedOn w:val="DefaultParagraphFont"/>
    <w:link w:val="Tablecaption0"/>
    <w:uiPriority w:val="99"/>
    <w:rsid w:val="0003542E"/>
    <w:rPr>
      <w:i/>
      <w:iCs/>
      <w:shd w:val="clear" w:color="auto" w:fill="FFFFFF"/>
    </w:rPr>
  </w:style>
  <w:style w:type="character" w:customStyle="1" w:styleId="Tablecaption13pt">
    <w:name w:val="Table caption + 13 pt"/>
    <w:aliases w:val="Not Italic2"/>
    <w:basedOn w:val="Tablecaption"/>
    <w:uiPriority w:val="99"/>
    <w:rsid w:val="0003542E"/>
    <w:rPr>
      <w:i/>
      <w:iCs/>
      <w:sz w:val="26"/>
      <w:szCs w:val="26"/>
      <w:shd w:val="clear" w:color="auto" w:fill="FFFFFF"/>
    </w:rPr>
  </w:style>
  <w:style w:type="character" w:customStyle="1" w:styleId="TablecaptionCandara">
    <w:name w:val="Table caption + Candara"/>
    <w:aliases w:val="Not Italic1,Spacing 1 pt2"/>
    <w:basedOn w:val="Tablecaption"/>
    <w:uiPriority w:val="99"/>
    <w:rsid w:val="0003542E"/>
    <w:rPr>
      <w:rFonts w:ascii="Candara" w:hAnsi="Candara" w:cs="Candara"/>
      <w:i/>
      <w:iCs/>
      <w:spacing w:val="20"/>
      <w:sz w:val="24"/>
      <w:szCs w:val="24"/>
      <w:shd w:val="clear" w:color="auto" w:fill="FFFFFF"/>
    </w:rPr>
  </w:style>
  <w:style w:type="character" w:customStyle="1" w:styleId="Tablecaption4">
    <w:name w:val="Table caption (4)_"/>
    <w:basedOn w:val="DefaultParagraphFont"/>
    <w:link w:val="Tablecaption40"/>
    <w:uiPriority w:val="99"/>
    <w:rsid w:val="0003542E"/>
    <w:rPr>
      <w:sz w:val="24"/>
      <w:szCs w:val="24"/>
      <w:shd w:val="clear" w:color="auto" w:fill="FFFFFF"/>
    </w:rPr>
  </w:style>
  <w:style w:type="character" w:customStyle="1" w:styleId="Tablecaption4Italic">
    <w:name w:val="Table caption (4) + Italic"/>
    <w:aliases w:val="Spacing -2 pt"/>
    <w:basedOn w:val="Tablecaption4"/>
    <w:uiPriority w:val="99"/>
    <w:rsid w:val="0003542E"/>
    <w:rPr>
      <w:i/>
      <w:iCs/>
      <w:spacing w:val="-50"/>
      <w:sz w:val="24"/>
      <w:szCs w:val="24"/>
      <w:shd w:val="clear" w:color="auto" w:fill="FFFFFF"/>
    </w:rPr>
  </w:style>
  <w:style w:type="character" w:customStyle="1" w:styleId="Bodytext2CourierNew3">
    <w:name w:val="Body text (2) + Courier New3"/>
    <w:aliases w:val="4 pt2,Bold4"/>
    <w:basedOn w:val="Bodytext20"/>
    <w:uiPriority w:val="99"/>
    <w:rsid w:val="0003542E"/>
    <w:rPr>
      <w:rFonts w:ascii="Courier New" w:hAnsi="Courier New" w:cs="Courier New"/>
      <w:b/>
      <w:bCs/>
      <w:w w:val="100"/>
      <w:sz w:val="8"/>
      <w:szCs w:val="8"/>
      <w:shd w:val="clear" w:color="auto" w:fill="FFFFFF"/>
    </w:rPr>
  </w:style>
  <w:style w:type="character" w:customStyle="1" w:styleId="Bodytext2CourierNew2">
    <w:name w:val="Body text (2) + Courier New2"/>
    <w:aliases w:val="8 pt"/>
    <w:basedOn w:val="Bodytext20"/>
    <w:uiPriority w:val="99"/>
    <w:rsid w:val="0003542E"/>
    <w:rPr>
      <w:rFonts w:ascii="Courier New" w:hAnsi="Courier New" w:cs="Courier New"/>
      <w:sz w:val="16"/>
      <w:szCs w:val="16"/>
      <w:shd w:val="clear" w:color="auto" w:fill="FFFFFF"/>
    </w:rPr>
  </w:style>
  <w:style w:type="character" w:customStyle="1" w:styleId="Bodytext2CourierNew1">
    <w:name w:val="Body text (2) + Courier New1"/>
    <w:aliases w:val="4 pt1,Bold3,Spacing 2 pt"/>
    <w:basedOn w:val="Bodytext20"/>
    <w:uiPriority w:val="99"/>
    <w:rsid w:val="0003542E"/>
    <w:rPr>
      <w:rFonts w:ascii="Courier New" w:hAnsi="Courier New" w:cs="Courier New"/>
      <w:b/>
      <w:bCs/>
      <w:spacing w:val="50"/>
      <w:sz w:val="8"/>
      <w:szCs w:val="8"/>
      <w:shd w:val="clear" w:color="auto" w:fill="FFFFFF"/>
      <w:lang w:val="en-US" w:eastAsia="en-US"/>
    </w:rPr>
  </w:style>
  <w:style w:type="character" w:customStyle="1" w:styleId="Bodytext2Candara">
    <w:name w:val="Body text (2) + Candara"/>
    <w:aliases w:val="12 pt,Spacing 1 pt1"/>
    <w:basedOn w:val="Bodytext20"/>
    <w:uiPriority w:val="99"/>
    <w:rsid w:val="0003542E"/>
    <w:rPr>
      <w:rFonts w:ascii="Candara" w:hAnsi="Candara" w:cs="Candara"/>
      <w:spacing w:val="20"/>
      <w:sz w:val="24"/>
      <w:szCs w:val="24"/>
      <w:shd w:val="clear" w:color="auto" w:fill="FFFFFF"/>
    </w:rPr>
  </w:style>
  <w:style w:type="character" w:customStyle="1" w:styleId="Bodytext27pt">
    <w:name w:val="Body text (2) + 7 pt"/>
    <w:aliases w:val="Bold2,Italic5,Spacing 0 pt1"/>
    <w:basedOn w:val="Bodytext20"/>
    <w:uiPriority w:val="99"/>
    <w:rsid w:val="0003542E"/>
    <w:rPr>
      <w:b/>
      <w:bCs/>
      <w:i/>
      <w:iCs/>
      <w:spacing w:val="10"/>
      <w:sz w:val="14"/>
      <w:szCs w:val="14"/>
      <w:shd w:val="clear" w:color="auto" w:fill="FFFFFF"/>
    </w:rPr>
  </w:style>
  <w:style w:type="character" w:customStyle="1" w:styleId="Bodytext24pt4">
    <w:name w:val="Body text (2) + 4 pt4"/>
    <w:aliases w:val="Scale 120%"/>
    <w:basedOn w:val="Bodytext20"/>
    <w:uiPriority w:val="99"/>
    <w:rsid w:val="0003542E"/>
    <w:rPr>
      <w:w w:val="120"/>
      <w:sz w:val="8"/>
      <w:szCs w:val="8"/>
      <w:shd w:val="clear" w:color="auto" w:fill="FFFFFF"/>
    </w:rPr>
  </w:style>
  <w:style w:type="character" w:customStyle="1" w:styleId="Bodytext24pt3">
    <w:name w:val="Body text (2) + 4 pt3"/>
    <w:basedOn w:val="Bodytext20"/>
    <w:uiPriority w:val="99"/>
    <w:rsid w:val="0003542E"/>
    <w:rPr>
      <w:sz w:val="8"/>
      <w:szCs w:val="8"/>
      <w:shd w:val="clear" w:color="auto" w:fill="FFFFFF"/>
    </w:rPr>
  </w:style>
  <w:style w:type="character" w:customStyle="1" w:styleId="Tablecaption5">
    <w:name w:val="Table caption (5)_"/>
    <w:basedOn w:val="DefaultParagraphFont"/>
    <w:link w:val="Tablecaption50"/>
    <w:uiPriority w:val="99"/>
    <w:rsid w:val="0003542E"/>
    <w:rPr>
      <w:sz w:val="26"/>
      <w:szCs w:val="26"/>
      <w:shd w:val="clear" w:color="auto" w:fill="FFFFFF"/>
    </w:rPr>
  </w:style>
  <w:style w:type="character" w:customStyle="1" w:styleId="Tablecaption512pt">
    <w:name w:val="Table caption (5) + 12 pt"/>
    <w:aliases w:val="Italic4"/>
    <w:basedOn w:val="Tablecaption5"/>
    <w:uiPriority w:val="99"/>
    <w:rsid w:val="0003542E"/>
    <w:rPr>
      <w:i/>
      <w:iCs/>
      <w:sz w:val="24"/>
      <w:szCs w:val="24"/>
      <w:shd w:val="clear" w:color="auto" w:fill="FFFFFF"/>
    </w:rPr>
  </w:style>
  <w:style w:type="character" w:customStyle="1" w:styleId="Bodytext212pt1">
    <w:name w:val="Body text (2) + 12 pt1"/>
    <w:basedOn w:val="Bodytext20"/>
    <w:uiPriority w:val="99"/>
    <w:rsid w:val="0003542E"/>
    <w:rPr>
      <w:sz w:val="24"/>
      <w:szCs w:val="24"/>
      <w:shd w:val="clear" w:color="auto" w:fill="FFFFFF"/>
    </w:rPr>
  </w:style>
  <w:style w:type="character" w:customStyle="1" w:styleId="Bodytext2Consolas">
    <w:name w:val="Body text (2) + Consolas"/>
    <w:aliases w:val="10 pt,Italic3,Small Caps,Spacing -1 pt"/>
    <w:basedOn w:val="Bodytext20"/>
    <w:uiPriority w:val="99"/>
    <w:rsid w:val="0003542E"/>
    <w:rPr>
      <w:rFonts w:ascii="Consolas" w:hAnsi="Consolas" w:cs="Consolas"/>
      <w:i/>
      <w:iCs/>
      <w:smallCaps/>
      <w:spacing w:val="-30"/>
      <w:sz w:val="20"/>
      <w:szCs w:val="20"/>
      <w:shd w:val="clear" w:color="auto" w:fill="FFFFFF"/>
    </w:rPr>
  </w:style>
  <w:style w:type="character" w:customStyle="1" w:styleId="Bodytext2Consolas1">
    <w:name w:val="Body text (2) + Consolas1"/>
    <w:aliases w:val="10 pt1"/>
    <w:basedOn w:val="Bodytext20"/>
    <w:uiPriority w:val="99"/>
    <w:rsid w:val="0003542E"/>
    <w:rPr>
      <w:rFonts w:ascii="Consolas" w:hAnsi="Consolas" w:cs="Consolas"/>
      <w:sz w:val="20"/>
      <w:szCs w:val="20"/>
      <w:shd w:val="clear" w:color="auto" w:fill="FFFFFF"/>
    </w:rPr>
  </w:style>
  <w:style w:type="character" w:customStyle="1" w:styleId="Bodytext29">
    <w:name w:val="Body text (2) + 9"/>
    <w:aliases w:val="5 pt2,Bold1"/>
    <w:basedOn w:val="Bodytext20"/>
    <w:uiPriority w:val="99"/>
    <w:rsid w:val="0003542E"/>
    <w:rPr>
      <w:b/>
      <w:bCs/>
      <w:sz w:val="19"/>
      <w:szCs w:val="19"/>
      <w:shd w:val="clear" w:color="auto" w:fill="FFFFFF"/>
    </w:rPr>
  </w:style>
  <w:style w:type="character" w:customStyle="1" w:styleId="Bodytext291">
    <w:name w:val="Body text (2) + 91"/>
    <w:aliases w:val="5 pt1,Italic2,Spacing -1 pt1"/>
    <w:basedOn w:val="Bodytext20"/>
    <w:uiPriority w:val="99"/>
    <w:rsid w:val="0003542E"/>
    <w:rPr>
      <w:i/>
      <w:iCs/>
      <w:spacing w:val="-20"/>
      <w:sz w:val="19"/>
      <w:szCs w:val="19"/>
      <w:shd w:val="clear" w:color="auto" w:fill="FFFFFF"/>
    </w:rPr>
  </w:style>
  <w:style w:type="character" w:customStyle="1" w:styleId="Bodytext210pt">
    <w:name w:val="Body text (2) + 10 pt"/>
    <w:basedOn w:val="Bodytext20"/>
    <w:uiPriority w:val="99"/>
    <w:rsid w:val="0003542E"/>
    <w:rPr>
      <w:sz w:val="20"/>
      <w:szCs w:val="20"/>
      <w:shd w:val="clear" w:color="auto" w:fill="FFFFFF"/>
    </w:rPr>
  </w:style>
  <w:style w:type="character" w:customStyle="1" w:styleId="Bodytext24pt2">
    <w:name w:val="Body text (2) + 4 pt2"/>
    <w:basedOn w:val="Bodytext20"/>
    <w:uiPriority w:val="99"/>
    <w:rsid w:val="0003542E"/>
    <w:rPr>
      <w:sz w:val="8"/>
      <w:szCs w:val="8"/>
      <w:shd w:val="clear" w:color="auto" w:fill="FFFFFF"/>
    </w:rPr>
  </w:style>
  <w:style w:type="character" w:customStyle="1" w:styleId="PicturecaptionExact">
    <w:name w:val="Picture caption Exact"/>
    <w:basedOn w:val="DefaultParagraphFont"/>
    <w:link w:val="Picturecaption"/>
    <w:uiPriority w:val="99"/>
    <w:rsid w:val="0003542E"/>
    <w:rPr>
      <w:rFonts w:ascii="Courier New" w:hAnsi="Courier New" w:cs="Courier New"/>
      <w:spacing w:val="-30"/>
      <w:sz w:val="22"/>
      <w:szCs w:val="22"/>
      <w:shd w:val="clear" w:color="auto" w:fill="FFFFFF"/>
    </w:rPr>
  </w:style>
  <w:style w:type="character" w:customStyle="1" w:styleId="Bodytext24pt1">
    <w:name w:val="Body text (2) + 4 pt1"/>
    <w:aliases w:val="Italic1"/>
    <w:basedOn w:val="Bodytext20"/>
    <w:uiPriority w:val="99"/>
    <w:rsid w:val="0003542E"/>
    <w:rPr>
      <w:i/>
      <w:iCs/>
      <w:sz w:val="8"/>
      <w:szCs w:val="8"/>
      <w:shd w:val="clear" w:color="auto" w:fill="FFFFFF"/>
    </w:rPr>
  </w:style>
  <w:style w:type="character" w:customStyle="1" w:styleId="Bodytext2Spacing-1pt">
    <w:name w:val="Body text (2) + Spacing -1 pt"/>
    <w:basedOn w:val="Bodytext20"/>
    <w:uiPriority w:val="99"/>
    <w:rsid w:val="0003542E"/>
    <w:rPr>
      <w:spacing w:val="-20"/>
      <w:sz w:val="26"/>
      <w:szCs w:val="26"/>
      <w:shd w:val="clear" w:color="auto" w:fill="FFFFFF"/>
    </w:rPr>
  </w:style>
  <w:style w:type="paragraph" w:customStyle="1" w:styleId="Bodytext21">
    <w:name w:val="Body text (2)1"/>
    <w:basedOn w:val="Normal"/>
    <w:link w:val="Bodytext20"/>
    <w:uiPriority w:val="99"/>
    <w:rsid w:val="0003542E"/>
    <w:pPr>
      <w:widowControl w:val="0"/>
      <w:shd w:val="clear" w:color="auto" w:fill="FFFFFF"/>
      <w:spacing w:before="120" w:after="0" w:line="331" w:lineRule="exact"/>
    </w:pPr>
    <w:rPr>
      <w:rFonts w:ascii="Times New Roman" w:hAnsi="Times New Roman"/>
      <w:szCs w:val="26"/>
    </w:rPr>
  </w:style>
  <w:style w:type="paragraph" w:customStyle="1" w:styleId="Heading11">
    <w:name w:val="Heading #1"/>
    <w:basedOn w:val="Normal"/>
    <w:link w:val="Heading10"/>
    <w:uiPriority w:val="99"/>
    <w:rsid w:val="0003542E"/>
    <w:pPr>
      <w:widowControl w:val="0"/>
      <w:shd w:val="clear" w:color="auto" w:fill="FFFFFF"/>
      <w:spacing w:after="540" w:line="240" w:lineRule="atLeast"/>
      <w:jc w:val="left"/>
      <w:outlineLvl w:val="0"/>
    </w:pPr>
    <w:rPr>
      <w:rFonts w:ascii="Times New Roman" w:hAnsi="Times New Roman"/>
      <w:szCs w:val="26"/>
    </w:rPr>
  </w:style>
  <w:style w:type="paragraph" w:customStyle="1" w:styleId="Bodytext30">
    <w:name w:val="Body text (3)"/>
    <w:basedOn w:val="Normal"/>
    <w:link w:val="Bodytext3"/>
    <w:uiPriority w:val="99"/>
    <w:rsid w:val="0003542E"/>
    <w:pPr>
      <w:widowControl w:val="0"/>
      <w:shd w:val="clear" w:color="auto" w:fill="FFFFFF"/>
      <w:spacing w:before="540" w:after="240" w:line="341" w:lineRule="exact"/>
      <w:jc w:val="left"/>
    </w:pPr>
    <w:rPr>
      <w:rFonts w:ascii="Times New Roman" w:hAnsi="Times New Roman"/>
      <w:b/>
      <w:bCs/>
      <w:szCs w:val="26"/>
    </w:rPr>
  </w:style>
  <w:style w:type="paragraph" w:customStyle="1" w:styleId="Bodytext40">
    <w:name w:val="Body text (4)"/>
    <w:basedOn w:val="Normal"/>
    <w:link w:val="Bodytext4"/>
    <w:uiPriority w:val="99"/>
    <w:rsid w:val="0003542E"/>
    <w:pPr>
      <w:widowControl w:val="0"/>
      <w:shd w:val="clear" w:color="auto" w:fill="FFFFFF"/>
      <w:spacing w:before="240" w:after="360" w:line="240" w:lineRule="atLeast"/>
    </w:pPr>
    <w:rPr>
      <w:rFonts w:ascii="Times New Roman" w:hAnsi="Times New Roman"/>
      <w:i/>
      <w:iCs/>
      <w:sz w:val="20"/>
    </w:rPr>
  </w:style>
  <w:style w:type="paragraph" w:customStyle="1" w:styleId="Bodytext50">
    <w:name w:val="Body text (5)"/>
    <w:basedOn w:val="Normal"/>
    <w:link w:val="Bodytext5"/>
    <w:uiPriority w:val="99"/>
    <w:rsid w:val="0003542E"/>
    <w:pPr>
      <w:widowControl w:val="0"/>
      <w:shd w:val="clear" w:color="auto" w:fill="FFFFFF"/>
      <w:spacing w:after="0" w:line="240" w:lineRule="atLeast"/>
    </w:pPr>
    <w:rPr>
      <w:rFonts w:ascii="Courier New" w:hAnsi="Courier New" w:cs="Courier New"/>
      <w:b/>
      <w:bCs/>
      <w:spacing w:val="-10"/>
      <w:sz w:val="30"/>
      <w:szCs w:val="30"/>
    </w:rPr>
  </w:style>
  <w:style w:type="paragraph" w:customStyle="1" w:styleId="Heading21">
    <w:name w:val="Heading #2"/>
    <w:basedOn w:val="Normal"/>
    <w:link w:val="Heading20"/>
    <w:rsid w:val="0003542E"/>
    <w:pPr>
      <w:widowControl w:val="0"/>
      <w:shd w:val="clear" w:color="auto" w:fill="FFFFFF"/>
      <w:spacing w:line="240" w:lineRule="atLeast"/>
      <w:outlineLvl w:val="1"/>
    </w:pPr>
    <w:rPr>
      <w:rFonts w:ascii="Arial Narrow" w:hAnsi="Arial Narrow" w:cs="Arial Narrow"/>
      <w:sz w:val="24"/>
      <w:szCs w:val="24"/>
    </w:rPr>
  </w:style>
  <w:style w:type="paragraph" w:customStyle="1" w:styleId="Bodytext60">
    <w:name w:val="Body text (6)"/>
    <w:basedOn w:val="Normal"/>
    <w:link w:val="Bodytext6"/>
    <w:uiPriority w:val="99"/>
    <w:rsid w:val="0003542E"/>
    <w:pPr>
      <w:widowControl w:val="0"/>
      <w:shd w:val="clear" w:color="auto" w:fill="FFFFFF"/>
      <w:spacing w:after="0" w:line="240" w:lineRule="atLeast"/>
      <w:jc w:val="left"/>
    </w:pPr>
    <w:rPr>
      <w:rFonts w:ascii="Consolas" w:hAnsi="Consolas" w:cs="Consolas"/>
      <w:sz w:val="20"/>
    </w:rPr>
  </w:style>
  <w:style w:type="paragraph" w:customStyle="1" w:styleId="Headerorfooter1">
    <w:name w:val="Header or footer1"/>
    <w:basedOn w:val="Normal"/>
    <w:link w:val="Headerorfooter"/>
    <w:uiPriority w:val="99"/>
    <w:rsid w:val="0003542E"/>
    <w:pPr>
      <w:widowControl w:val="0"/>
      <w:shd w:val="clear" w:color="auto" w:fill="FFFFFF"/>
      <w:spacing w:after="0" w:line="240" w:lineRule="atLeast"/>
      <w:jc w:val="left"/>
    </w:pPr>
    <w:rPr>
      <w:rFonts w:ascii="Times New Roman" w:hAnsi="Times New Roman"/>
      <w:szCs w:val="26"/>
    </w:rPr>
  </w:style>
  <w:style w:type="paragraph" w:customStyle="1" w:styleId="Tablecaption20">
    <w:name w:val="Table caption (2)"/>
    <w:basedOn w:val="Normal"/>
    <w:link w:val="Tablecaption2"/>
    <w:uiPriority w:val="99"/>
    <w:rsid w:val="0003542E"/>
    <w:pPr>
      <w:widowControl w:val="0"/>
      <w:shd w:val="clear" w:color="auto" w:fill="FFFFFF"/>
      <w:spacing w:after="0" w:line="331" w:lineRule="exact"/>
      <w:ind w:firstLine="580"/>
    </w:pPr>
    <w:rPr>
      <w:rFonts w:ascii="Times New Roman" w:hAnsi="Times New Roman"/>
      <w:b/>
      <w:bCs/>
      <w:szCs w:val="26"/>
    </w:rPr>
  </w:style>
  <w:style w:type="paragraph" w:customStyle="1" w:styleId="Bodytext70">
    <w:name w:val="Body text (7)"/>
    <w:basedOn w:val="Normal"/>
    <w:link w:val="Bodytext7"/>
    <w:uiPriority w:val="99"/>
    <w:rsid w:val="0003542E"/>
    <w:pPr>
      <w:widowControl w:val="0"/>
      <w:shd w:val="clear" w:color="auto" w:fill="FFFFFF"/>
      <w:spacing w:after="0" w:line="240" w:lineRule="atLeast"/>
    </w:pPr>
    <w:rPr>
      <w:rFonts w:ascii="Times New Roman" w:hAnsi="Times New Roman"/>
      <w:sz w:val="20"/>
    </w:rPr>
  </w:style>
  <w:style w:type="paragraph" w:customStyle="1" w:styleId="Bodytext80">
    <w:name w:val="Body text (8)"/>
    <w:basedOn w:val="Normal"/>
    <w:link w:val="Bodytext8"/>
    <w:uiPriority w:val="99"/>
    <w:rsid w:val="0003542E"/>
    <w:pPr>
      <w:widowControl w:val="0"/>
      <w:shd w:val="clear" w:color="auto" w:fill="FFFFFF"/>
      <w:spacing w:after="0" w:line="240" w:lineRule="atLeast"/>
    </w:pPr>
    <w:rPr>
      <w:rFonts w:ascii="Consolas" w:hAnsi="Consolas" w:cs="Consolas"/>
      <w:sz w:val="9"/>
      <w:szCs w:val="9"/>
    </w:rPr>
  </w:style>
  <w:style w:type="paragraph" w:customStyle="1" w:styleId="Tablecaption30">
    <w:name w:val="Table caption (3)"/>
    <w:basedOn w:val="Normal"/>
    <w:link w:val="Tablecaption3"/>
    <w:uiPriority w:val="99"/>
    <w:rsid w:val="0003542E"/>
    <w:pPr>
      <w:widowControl w:val="0"/>
      <w:shd w:val="clear" w:color="auto" w:fill="FFFFFF"/>
      <w:spacing w:after="0" w:line="240" w:lineRule="atLeast"/>
      <w:jc w:val="right"/>
    </w:pPr>
    <w:rPr>
      <w:rFonts w:ascii="Times New Roman" w:hAnsi="Times New Roman"/>
      <w:sz w:val="20"/>
    </w:rPr>
  </w:style>
  <w:style w:type="paragraph" w:customStyle="1" w:styleId="Tablecaption0">
    <w:name w:val="Table caption"/>
    <w:basedOn w:val="Normal"/>
    <w:link w:val="Tablecaption"/>
    <w:uiPriority w:val="99"/>
    <w:rsid w:val="0003542E"/>
    <w:pPr>
      <w:widowControl w:val="0"/>
      <w:shd w:val="clear" w:color="auto" w:fill="FFFFFF"/>
      <w:spacing w:after="0" w:line="240" w:lineRule="atLeast"/>
    </w:pPr>
    <w:rPr>
      <w:rFonts w:ascii="Times New Roman" w:hAnsi="Times New Roman"/>
      <w:i/>
      <w:iCs/>
      <w:sz w:val="20"/>
    </w:rPr>
  </w:style>
  <w:style w:type="paragraph" w:customStyle="1" w:styleId="Tablecaption40">
    <w:name w:val="Table caption (4)"/>
    <w:basedOn w:val="Normal"/>
    <w:link w:val="Tablecaption4"/>
    <w:uiPriority w:val="99"/>
    <w:rsid w:val="0003542E"/>
    <w:pPr>
      <w:widowControl w:val="0"/>
      <w:shd w:val="clear" w:color="auto" w:fill="FFFFFF"/>
      <w:spacing w:after="0" w:line="240" w:lineRule="atLeast"/>
    </w:pPr>
    <w:rPr>
      <w:rFonts w:ascii="Times New Roman" w:hAnsi="Times New Roman"/>
      <w:sz w:val="24"/>
      <w:szCs w:val="24"/>
    </w:rPr>
  </w:style>
  <w:style w:type="paragraph" w:customStyle="1" w:styleId="Tablecaption50">
    <w:name w:val="Table caption (5)"/>
    <w:basedOn w:val="Normal"/>
    <w:link w:val="Tablecaption5"/>
    <w:uiPriority w:val="99"/>
    <w:rsid w:val="0003542E"/>
    <w:pPr>
      <w:widowControl w:val="0"/>
      <w:shd w:val="clear" w:color="auto" w:fill="FFFFFF"/>
      <w:spacing w:after="0" w:line="418" w:lineRule="exact"/>
      <w:jc w:val="left"/>
    </w:pPr>
    <w:rPr>
      <w:rFonts w:ascii="Times New Roman" w:hAnsi="Times New Roman"/>
      <w:szCs w:val="26"/>
    </w:rPr>
  </w:style>
  <w:style w:type="paragraph" w:customStyle="1" w:styleId="Picturecaption">
    <w:name w:val="Picture caption"/>
    <w:basedOn w:val="Normal"/>
    <w:link w:val="PicturecaptionExact"/>
    <w:uiPriority w:val="99"/>
    <w:rsid w:val="0003542E"/>
    <w:pPr>
      <w:widowControl w:val="0"/>
      <w:shd w:val="clear" w:color="auto" w:fill="FFFFFF"/>
      <w:spacing w:after="0" w:line="240" w:lineRule="atLeast"/>
      <w:jc w:val="left"/>
    </w:pPr>
    <w:rPr>
      <w:rFonts w:ascii="Courier New" w:hAnsi="Courier New" w:cs="Courier New"/>
      <w:spacing w:val="-30"/>
      <w:sz w:val="22"/>
      <w:szCs w:val="22"/>
    </w:rPr>
  </w:style>
  <w:style w:type="paragraph" w:customStyle="1" w:styleId="CharCharCharChar">
    <w:name w:val="Char Char Char Char"/>
    <w:basedOn w:val="Normal"/>
    <w:rsid w:val="0061299F"/>
    <w:pPr>
      <w:spacing w:after="160" w:line="240" w:lineRule="exact"/>
      <w:jc w:val="left"/>
    </w:pPr>
    <w:rPr>
      <w:rFonts w:ascii="Tahoma" w:hAnsi="Tahoma" w:cs="Tahoma"/>
      <w:sz w:val="20"/>
    </w:rPr>
  </w:style>
  <w:style w:type="character" w:customStyle="1" w:styleId="HeaderChar">
    <w:name w:val="Header Char"/>
    <w:basedOn w:val="DefaultParagraphFont"/>
    <w:link w:val="Header"/>
    <w:uiPriority w:val="99"/>
    <w:rsid w:val="00353E29"/>
    <w:rPr>
      <w:rFonts w:ascii=".VnTime" w:hAnsi=".VnTime"/>
      <w:sz w:val="26"/>
    </w:rPr>
  </w:style>
  <w:style w:type="paragraph" w:styleId="ListParagraph">
    <w:name w:val="List Paragraph"/>
    <w:basedOn w:val="Normal"/>
    <w:uiPriority w:val="34"/>
    <w:qFormat/>
    <w:rsid w:val="00BC1EDC"/>
    <w:pPr>
      <w:ind w:left="720"/>
      <w:contextualSpacing/>
    </w:pPr>
  </w:style>
  <w:style w:type="paragraph" w:styleId="FootnoteText">
    <w:name w:val="footnote text"/>
    <w:basedOn w:val="Normal"/>
    <w:link w:val="FootnoteTextChar"/>
    <w:semiHidden/>
    <w:unhideWhenUsed/>
    <w:rsid w:val="00D425C3"/>
    <w:pPr>
      <w:spacing w:after="0" w:line="240" w:lineRule="auto"/>
    </w:pPr>
    <w:rPr>
      <w:sz w:val="20"/>
    </w:rPr>
  </w:style>
  <w:style w:type="character" w:customStyle="1" w:styleId="FootnoteTextChar">
    <w:name w:val="Footnote Text Char"/>
    <w:basedOn w:val="DefaultParagraphFont"/>
    <w:link w:val="FootnoteText"/>
    <w:semiHidden/>
    <w:rsid w:val="00D425C3"/>
    <w:rPr>
      <w:rFonts w:ascii=".VnTime" w:hAnsi=".VnTime"/>
    </w:rPr>
  </w:style>
  <w:style w:type="character" w:styleId="FootnoteReference">
    <w:name w:val="footnote reference"/>
    <w:basedOn w:val="DefaultParagraphFont"/>
    <w:semiHidden/>
    <w:unhideWhenUsed/>
    <w:rsid w:val="00D425C3"/>
    <w:rPr>
      <w:vertAlign w:val="superscript"/>
    </w:rPr>
  </w:style>
  <w:style w:type="paragraph" w:styleId="NormalWeb">
    <w:name w:val="Normal (Web)"/>
    <w:aliases w:val="Обычный (веб)1,Обычный (веб) Знак,Обычный (веб) Знак1,Обычный (веб) Знак Знак,Char Char Char,Char Char Char Char Char Char Char Char Char Char Char Char,Normal (Web) Char Char Char Char Char,Normal (Web) Char Char Char Char,NORMAL (WEB)"/>
    <w:basedOn w:val="Normal"/>
    <w:link w:val="NormalWebChar"/>
    <w:uiPriority w:val="99"/>
    <w:unhideWhenUsed/>
    <w:qFormat/>
    <w:rsid w:val="002111C8"/>
    <w:pPr>
      <w:spacing w:before="100" w:beforeAutospacing="1" w:after="100" w:afterAutospacing="1" w:line="240" w:lineRule="auto"/>
      <w:jc w:val="left"/>
    </w:pPr>
    <w:rPr>
      <w:rFonts w:ascii="Times New Roman" w:hAnsi="Times New Roman"/>
      <w:sz w:val="24"/>
      <w:szCs w:val="24"/>
    </w:rPr>
  </w:style>
  <w:style w:type="paragraph" w:customStyle="1" w:styleId="Char1CharCharChar1CharCharChar1CharCharChar">
    <w:name w:val="Char1 Char Char Char1 Char Char Char1 Char Char Char"/>
    <w:basedOn w:val="Normal"/>
    <w:rsid w:val="003F075E"/>
    <w:pPr>
      <w:spacing w:after="160" w:line="240" w:lineRule="exact"/>
      <w:jc w:val="left"/>
    </w:pPr>
    <w:rPr>
      <w:rFonts w:ascii="Verdana" w:hAnsi="Verdana"/>
      <w:sz w:val="20"/>
    </w:rPr>
  </w:style>
  <w:style w:type="paragraph" w:customStyle="1" w:styleId="Char">
    <w:name w:val="Char"/>
    <w:basedOn w:val="Normal"/>
    <w:autoRedefine/>
    <w:rsid w:val="001C5036"/>
    <w:pPr>
      <w:spacing w:after="160" w:line="240" w:lineRule="exact"/>
      <w:jc w:val="left"/>
    </w:pPr>
    <w:rPr>
      <w:rFonts w:ascii="Verdana" w:hAnsi="Verdana" w:cs="Verdana"/>
      <w:sz w:val="20"/>
    </w:rPr>
  </w:style>
  <w:style w:type="paragraph" w:customStyle="1" w:styleId="CharCharCharChar0">
    <w:name w:val="Char Char Char Char"/>
    <w:basedOn w:val="Normal"/>
    <w:rsid w:val="009D3566"/>
    <w:pPr>
      <w:pageBreakBefore/>
      <w:spacing w:before="100" w:beforeAutospacing="1" w:after="100" w:afterAutospacing="1" w:line="240" w:lineRule="auto"/>
      <w:jc w:val="left"/>
    </w:pPr>
    <w:rPr>
      <w:rFonts w:ascii=".VnArial" w:eastAsia=".VnTime" w:hAnsi=".VnArial" w:cs=".VnTime"/>
      <w:sz w:val="20"/>
    </w:rPr>
  </w:style>
  <w:style w:type="character" w:customStyle="1" w:styleId="NormalWebChar">
    <w:name w:val="Normal (Web) Char"/>
    <w:aliases w:val="Обычный (веб)1 Char,Обычный (веб) Знак Char,Обычный (веб) Знак1 Char,Обычный (веб) Знак Знак Char,Char Char Char Char1,Char Char Char Char Char Char Char Char Char Char Char Char Char,Normal (Web) Char Char Char Char Char Char"/>
    <w:link w:val="NormalWeb"/>
    <w:uiPriority w:val="99"/>
    <w:qFormat/>
    <w:locked/>
    <w:rsid w:val="00A41D36"/>
    <w:rPr>
      <w:sz w:val="24"/>
      <w:szCs w:val="24"/>
    </w:rPr>
  </w:style>
  <w:style w:type="character" w:styleId="CommentReference">
    <w:name w:val="annotation reference"/>
    <w:basedOn w:val="DefaultParagraphFont"/>
    <w:semiHidden/>
    <w:unhideWhenUsed/>
    <w:rsid w:val="00693576"/>
    <w:rPr>
      <w:sz w:val="16"/>
      <w:szCs w:val="16"/>
    </w:rPr>
  </w:style>
  <w:style w:type="paragraph" w:styleId="CommentText">
    <w:name w:val="annotation text"/>
    <w:basedOn w:val="Normal"/>
    <w:link w:val="CommentTextChar"/>
    <w:semiHidden/>
    <w:unhideWhenUsed/>
    <w:rsid w:val="00693576"/>
    <w:pPr>
      <w:spacing w:line="240" w:lineRule="auto"/>
    </w:pPr>
    <w:rPr>
      <w:sz w:val="20"/>
    </w:rPr>
  </w:style>
  <w:style w:type="character" w:customStyle="1" w:styleId="CommentTextChar">
    <w:name w:val="Comment Text Char"/>
    <w:basedOn w:val="DefaultParagraphFont"/>
    <w:link w:val="CommentText"/>
    <w:semiHidden/>
    <w:rsid w:val="00693576"/>
    <w:rPr>
      <w:rFonts w:ascii=".VnTime" w:hAnsi=".VnTime"/>
    </w:rPr>
  </w:style>
  <w:style w:type="paragraph" w:styleId="CommentSubject">
    <w:name w:val="annotation subject"/>
    <w:basedOn w:val="CommentText"/>
    <w:next w:val="CommentText"/>
    <w:link w:val="CommentSubjectChar"/>
    <w:semiHidden/>
    <w:unhideWhenUsed/>
    <w:rsid w:val="00693576"/>
    <w:rPr>
      <w:b/>
      <w:bCs/>
    </w:rPr>
  </w:style>
  <w:style w:type="character" w:customStyle="1" w:styleId="CommentSubjectChar">
    <w:name w:val="Comment Subject Char"/>
    <w:basedOn w:val="CommentTextChar"/>
    <w:link w:val="CommentSubject"/>
    <w:semiHidden/>
    <w:rsid w:val="00693576"/>
    <w:rPr>
      <w:rFonts w:ascii=".VnTime" w:hAnsi=".VnTime"/>
      <w:b/>
      <w:bCs/>
    </w:rPr>
  </w:style>
  <w:style w:type="paragraph" w:customStyle="1" w:styleId="CharCharCharChar1">
    <w:name w:val="Char Char Char Char"/>
    <w:basedOn w:val="Normal"/>
    <w:rsid w:val="008D048B"/>
    <w:pPr>
      <w:pageBreakBefore/>
      <w:spacing w:before="100" w:beforeAutospacing="1" w:after="100" w:afterAutospacing="1" w:line="240" w:lineRule="auto"/>
      <w:jc w:val="left"/>
    </w:pPr>
    <w:rPr>
      <w:rFonts w:ascii=".VnArial" w:eastAsia=".VnTime" w:hAnsi=".VnArial" w:cs=".VnTime"/>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83293">
      <w:bodyDiv w:val="1"/>
      <w:marLeft w:val="0"/>
      <w:marRight w:val="0"/>
      <w:marTop w:val="0"/>
      <w:marBottom w:val="0"/>
      <w:divBdr>
        <w:top w:val="none" w:sz="0" w:space="0" w:color="auto"/>
        <w:left w:val="none" w:sz="0" w:space="0" w:color="auto"/>
        <w:bottom w:val="none" w:sz="0" w:space="0" w:color="auto"/>
        <w:right w:val="none" w:sz="0" w:space="0" w:color="auto"/>
      </w:divBdr>
    </w:div>
    <w:div w:id="730349082">
      <w:bodyDiv w:val="1"/>
      <w:marLeft w:val="0"/>
      <w:marRight w:val="0"/>
      <w:marTop w:val="0"/>
      <w:marBottom w:val="0"/>
      <w:divBdr>
        <w:top w:val="none" w:sz="0" w:space="0" w:color="auto"/>
        <w:left w:val="none" w:sz="0" w:space="0" w:color="auto"/>
        <w:bottom w:val="none" w:sz="0" w:space="0" w:color="auto"/>
        <w:right w:val="none" w:sz="0" w:space="0" w:color="auto"/>
      </w:divBdr>
    </w:div>
    <w:div w:id="772356594">
      <w:bodyDiv w:val="1"/>
      <w:marLeft w:val="0"/>
      <w:marRight w:val="0"/>
      <w:marTop w:val="0"/>
      <w:marBottom w:val="0"/>
      <w:divBdr>
        <w:top w:val="none" w:sz="0" w:space="0" w:color="auto"/>
        <w:left w:val="none" w:sz="0" w:space="0" w:color="auto"/>
        <w:bottom w:val="none" w:sz="0" w:space="0" w:color="auto"/>
        <w:right w:val="none" w:sz="0" w:space="0" w:color="auto"/>
      </w:divBdr>
    </w:div>
    <w:div w:id="832262222">
      <w:bodyDiv w:val="1"/>
      <w:marLeft w:val="0"/>
      <w:marRight w:val="0"/>
      <w:marTop w:val="0"/>
      <w:marBottom w:val="0"/>
      <w:divBdr>
        <w:top w:val="none" w:sz="0" w:space="0" w:color="auto"/>
        <w:left w:val="none" w:sz="0" w:space="0" w:color="auto"/>
        <w:bottom w:val="none" w:sz="0" w:space="0" w:color="auto"/>
        <w:right w:val="none" w:sz="0" w:space="0" w:color="auto"/>
      </w:divBdr>
    </w:div>
    <w:div w:id="1041248926">
      <w:bodyDiv w:val="1"/>
      <w:marLeft w:val="0"/>
      <w:marRight w:val="0"/>
      <w:marTop w:val="0"/>
      <w:marBottom w:val="0"/>
      <w:divBdr>
        <w:top w:val="none" w:sz="0" w:space="0" w:color="auto"/>
        <w:left w:val="none" w:sz="0" w:space="0" w:color="auto"/>
        <w:bottom w:val="none" w:sz="0" w:space="0" w:color="auto"/>
        <w:right w:val="none" w:sz="0" w:space="0" w:color="auto"/>
      </w:divBdr>
    </w:div>
    <w:div w:id="1073965235">
      <w:bodyDiv w:val="1"/>
      <w:marLeft w:val="0"/>
      <w:marRight w:val="0"/>
      <w:marTop w:val="0"/>
      <w:marBottom w:val="0"/>
      <w:divBdr>
        <w:top w:val="none" w:sz="0" w:space="0" w:color="auto"/>
        <w:left w:val="none" w:sz="0" w:space="0" w:color="auto"/>
        <w:bottom w:val="none" w:sz="0" w:space="0" w:color="auto"/>
        <w:right w:val="none" w:sz="0" w:space="0" w:color="auto"/>
      </w:divBdr>
    </w:div>
    <w:div w:id="1149514496">
      <w:bodyDiv w:val="1"/>
      <w:marLeft w:val="0"/>
      <w:marRight w:val="0"/>
      <w:marTop w:val="0"/>
      <w:marBottom w:val="0"/>
      <w:divBdr>
        <w:top w:val="none" w:sz="0" w:space="0" w:color="auto"/>
        <w:left w:val="none" w:sz="0" w:space="0" w:color="auto"/>
        <w:bottom w:val="none" w:sz="0" w:space="0" w:color="auto"/>
        <w:right w:val="none" w:sz="0" w:space="0" w:color="auto"/>
      </w:divBdr>
    </w:div>
    <w:div w:id="1557087529">
      <w:bodyDiv w:val="1"/>
      <w:marLeft w:val="0"/>
      <w:marRight w:val="0"/>
      <w:marTop w:val="0"/>
      <w:marBottom w:val="0"/>
      <w:divBdr>
        <w:top w:val="none" w:sz="0" w:space="0" w:color="auto"/>
        <w:left w:val="none" w:sz="0" w:space="0" w:color="auto"/>
        <w:bottom w:val="none" w:sz="0" w:space="0" w:color="auto"/>
        <w:right w:val="none" w:sz="0" w:space="0" w:color="auto"/>
      </w:divBdr>
    </w:div>
    <w:div w:id="1771782229">
      <w:bodyDiv w:val="1"/>
      <w:marLeft w:val="0"/>
      <w:marRight w:val="0"/>
      <w:marTop w:val="0"/>
      <w:marBottom w:val="0"/>
      <w:divBdr>
        <w:top w:val="none" w:sz="0" w:space="0" w:color="auto"/>
        <w:left w:val="none" w:sz="0" w:space="0" w:color="auto"/>
        <w:bottom w:val="none" w:sz="0" w:space="0" w:color="auto"/>
        <w:right w:val="none" w:sz="0" w:space="0" w:color="auto"/>
      </w:divBdr>
    </w:div>
    <w:div w:id="1836608621">
      <w:bodyDiv w:val="1"/>
      <w:marLeft w:val="0"/>
      <w:marRight w:val="0"/>
      <w:marTop w:val="0"/>
      <w:marBottom w:val="0"/>
      <w:divBdr>
        <w:top w:val="none" w:sz="0" w:space="0" w:color="auto"/>
        <w:left w:val="none" w:sz="0" w:space="0" w:color="auto"/>
        <w:bottom w:val="none" w:sz="0" w:space="0" w:color="auto"/>
        <w:right w:val="none" w:sz="0" w:space="0" w:color="auto"/>
      </w:divBdr>
    </w:div>
    <w:div w:id="1925336776">
      <w:bodyDiv w:val="1"/>
      <w:marLeft w:val="0"/>
      <w:marRight w:val="0"/>
      <w:marTop w:val="0"/>
      <w:marBottom w:val="0"/>
      <w:divBdr>
        <w:top w:val="none" w:sz="0" w:space="0" w:color="auto"/>
        <w:left w:val="none" w:sz="0" w:space="0" w:color="auto"/>
        <w:bottom w:val="none" w:sz="0" w:space="0" w:color="auto"/>
        <w:right w:val="none" w:sz="0" w:space="0" w:color="auto"/>
      </w:divBdr>
    </w:div>
    <w:div w:id="2031713436">
      <w:bodyDiv w:val="1"/>
      <w:marLeft w:val="0"/>
      <w:marRight w:val="0"/>
      <w:marTop w:val="0"/>
      <w:marBottom w:val="0"/>
      <w:divBdr>
        <w:top w:val="none" w:sz="0" w:space="0" w:color="auto"/>
        <w:left w:val="none" w:sz="0" w:space="0" w:color="auto"/>
        <w:bottom w:val="none" w:sz="0" w:space="0" w:color="auto"/>
        <w:right w:val="none" w:sz="0" w:space="0" w:color="auto"/>
      </w:divBdr>
    </w:div>
    <w:div w:id="206158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56A85-CC1F-4A72-B403-4785A65F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7</Pages>
  <Words>2417</Words>
  <Characters>13780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ubnd TP cÇn th</vt:lpstr>
    </vt:vector>
  </TitlesOfParts>
  <Company/>
  <LinksUpToDate>false</LinksUpToDate>
  <CharactersWithSpaces>16165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TP cÇn th</dc:title>
  <dc:subject/>
  <dc:creator>Nguyen Thi Anh Thi</dc:creator>
  <cp:keywords/>
  <dc:description/>
  <cp:lastModifiedBy>admin</cp:lastModifiedBy>
  <cp:revision>163</cp:revision>
  <cp:lastPrinted>2025-10-01T08:44:00Z</cp:lastPrinted>
  <dcterms:created xsi:type="dcterms:W3CDTF">2025-09-28T05:06:00Z</dcterms:created>
  <dcterms:modified xsi:type="dcterms:W3CDTF">2025-10-07T08:05:00Z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4c2989ff-a60a-48bf-afc1-8b362eda905f</vt:lpwstr>
  </property>
</Properties>
</file>